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83E23" w14:textId="5EB070CA" w:rsidR="007441E7" w:rsidRDefault="007441E7" w:rsidP="007441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C0D41">
        <w:rPr>
          <w:rFonts w:ascii="Times New Roman" w:hAnsi="Times New Roman" w:cs="Times New Roman"/>
          <w:b/>
          <w:bCs/>
        </w:rPr>
        <w:t xml:space="preserve">Prilog 6. Opis predmeta nabave za Grupu </w:t>
      </w:r>
      <w:r w:rsidR="00E53E9D">
        <w:rPr>
          <w:rFonts w:ascii="Times New Roman" w:hAnsi="Times New Roman" w:cs="Times New Roman"/>
          <w:b/>
          <w:bCs/>
        </w:rPr>
        <w:t>3</w:t>
      </w:r>
    </w:p>
    <w:p w14:paraId="4F34BC26" w14:textId="77777777" w:rsidR="007441E7" w:rsidRPr="008C0D41" w:rsidRDefault="007441E7" w:rsidP="007441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522EC53" w14:textId="0BD96C26" w:rsidR="007441E7" w:rsidRDefault="007441E7" w:rsidP="007441E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C0D41">
        <w:rPr>
          <w:rFonts w:ascii="Times New Roman" w:hAnsi="Times New Roman" w:cs="Times New Roman"/>
          <w:b/>
          <w:bCs/>
        </w:rPr>
        <w:t xml:space="preserve">Nabava promocije vidljivosti projekata obnove zgrada Hrvatske akademije znanosti i umjetnosti - GRUPA </w:t>
      </w:r>
      <w:bookmarkStart w:id="0" w:name="_Hlk100212943"/>
      <w:r w:rsidR="00E53E9D">
        <w:rPr>
          <w:rFonts w:ascii="Times New Roman" w:hAnsi="Times New Roman" w:cs="Times New Roman"/>
          <w:b/>
          <w:bCs/>
        </w:rPr>
        <w:t>3</w:t>
      </w:r>
      <w:r w:rsidRPr="008C0D41">
        <w:rPr>
          <w:rFonts w:ascii="Times New Roman" w:hAnsi="Times New Roman" w:cs="Times New Roman"/>
          <w:b/>
          <w:bCs/>
        </w:rPr>
        <w:t xml:space="preserve"> </w:t>
      </w:r>
      <w:bookmarkEnd w:id="0"/>
      <w:r w:rsidR="005C77CE" w:rsidRPr="005C77CE">
        <w:rPr>
          <w:rFonts w:ascii="Times New Roman" w:hAnsi="Times New Roman" w:cs="Times New Roman"/>
          <w:b/>
          <w:bCs/>
        </w:rPr>
        <w:t>usluga izrade digitalne prezentacija obnove zgrada HAZU</w:t>
      </w:r>
    </w:p>
    <w:p w14:paraId="188E99FF" w14:textId="77777777" w:rsidR="00C0366B" w:rsidRDefault="00C0366B" w:rsidP="00480C6F">
      <w:pPr>
        <w:rPr>
          <w:rFonts w:ascii="Calibri" w:hAnsi="Calibri" w:cs="Calibri"/>
          <w:bCs/>
        </w:rPr>
      </w:pPr>
    </w:p>
    <w:p w14:paraId="01641311" w14:textId="77777777" w:rsidR="004674C4" w:rsidRDefault="004674C4" w:rsidP="004674C4">
      <w:pPr>
        <w:spacing w:after="0" w:line="240" w:lineRule="auto"/>
        <w:rPr>
          <w:b/>
          <w:bCs/>
        </w:rPr>
      </w:pPr>
      <w:r w:rsidRPr="00AF4E42">
        <w:rPr>
          <w:b/>
          <w:bCs/>
        </w:rPr>
        <w:t>1. OPIS PREDMETA NABAVE</w:t>
      </w:r>
    </w:p>
    <w:p w14:paraId="5CA63950" w14:textId="77777777" w:rsidR="008052D8" w:rsidRPr="00AF4E42" w:rsidRDefault="008052D8" w:rsidP="004674C4">
      <w:pPr>
        <w:spacing w:after="0" w:line="240" w:lineRule="auto"/>
        <w:rPr>
          <w:b/>
          <w:bCs/>
        </w:rPr>
      </w:pPr>
    </w:p>
    <w:p w14:paraId="773C156A" w14:textId="6FF1AC7E" w:rsidR="004674C4" w:rsidRPr="00AF4E42" w:rsidRDefault="004674C4" w:rsidP="004674C4">
      <w:pPr>
        <w:spacing w:after="0" w:line="240" w:lineRule="auto"/>
        <w:rPr>
          <w:b/>
          <w:bCs/>
        </w:rPr>
      </w:pPr>
      <w:r w:rsidRPr="00AF4E42">
        <w:rPr>
          <w:b/>
          <w:bCs/>
        </w:rPr>
        <w:t>1.1. Predmet nabave</w:t>
      </w:r>
    </w:p>
    <w:p w14:paraId="02B12A5B" w14:textId="77777777" w:rsidR="00D5274A" w:rsidRDefault="00D5274A" w:rsidP="004674C4">
      <w:pPr>
        <w:spacing w:after="0" w:line="240" w:lineRule="auto"/>
        <w:jc w:val="both"/>
      </w:pPr>
    </w:p>
    <w:p w14:paraId="570E8416" w14:textId="481C59E3" w:rsidR="004674C4" w:rsidRDefault="004674C4" w:rsidP="004674C4">
      <w:pPr>
        <w:spacing w:after="0" w:line="240" w:lineRule="auto"/>
        <w:jc w:val="both"/>
      </w:pPr>
      <w:r w:rsidRPr="00AF4E42">
        <w:t xml:space="preserve">Predmet nabave je izrada digitalne prezentacije </w:t>
      </w:r>
      <w:r w:rsidRPr="000C61AB">
        <w:t>projekta obnove zgrada Hrvatske akademije znanosti i umjetnosti u Zagrebu.</w:t>
      </w:r>
    </w:p>
    <w:p w14:paraId="7DC5D6B0" w14:textId="77777777" w:rsidR="008052D8" w:rsidRPr="000C61AB" w:rsidRDefault="008052D8" w:rsidP="004674C4">
      <w:pPr>
        <w:spacing w:after="0" w:line="240" w:lineRule="auto"/>
        <w:jc w:val="both"/>
      </w:pPr>
    </w:p>
    <w:p w14:paraId="62EE19AE" w14:textId="77777777" w:rsidR="004674C4" w:rsidRPr="000C61AB" w:rsidRDefault="004674C4" w:rsidP="004674C4">
      <w:pPr>
        <w:spacing w:after="0" w:line="240" w:lineRule="auto"/>
        <w:jc w:val="both"/>
      </w:pPr>
      <w:r w:rsidRPr="000C61AB">
        <w:t>Digitalna prezentacija izrađuje se za potrebe promocije i vidljivosti projekta obnove koji provodi HAZU. Cilj je javnosti na suvremen, pregledan i interaktivan način prikazati obnovljene zgrade, izvedene radove, restaurirane elemente, prostorne cjeline, arhitektonske detalje, oslike, interijere i druge vrijedne elemente obnove.</w:t>
      </w:r>
    </w:p>
    <w:p w14:paraId="635C124F" w14:textId="77777777" w:rsidR="004674C4" w:rsidRPr="000C61AB" w:rsidRDefault="004674C4" w:rsidP="004674C4">
      <w:pPr>
        <w:spacing w:after="0" w:line="240" w:lineRule="auto"/>
      </w:pPr>
    </w:p>
    <w:p w14:paraId="5E374254" w14:textId="77777777" w:rsidR="004674C4" w:rsidRPr="000C61AB" w:rsidRDefault="004674C4" w:rsidP="004674C4">
      <w:pPr>
        <w:spacing w:after="0" w:line="240" w:lineRule="auto"/>
      </w:pPr>
      <w:r w:rsidRPr="000C61AB">
        <w:t>Digitalna prezentacija mora biti javno dostupna putem web poveznice i prilagođena korištenju na mobilnim uređajima i desktopu računalima.</w:t>
      </w:r>
    </w:p>
    <w:p w14:paraId="08F8845C" w14:textId="77777777" w:rsidR="004674C4" w:rsidRPr="000C61AB" w:rsidRDefault="004674C4" w:rsidP="004674C4">
      <w:pPr>
        <w:spacing w:after="0" w:line="240" w:lineRule="auto"/>
      </w:pPr>
    </w:p>
    <w:p w14:paraId="40FA69DB" w14:textId="77777777" w:rsidR="004674C4" w:rsidRPr="000C61AB" w:rsidRDefault="004674C4" w:rsidP="004674C4">
      <w:pPr>
        <w:spacing w:after="0" w:line="240" w:lineRule="auto"/>
        <w:rPr>
          <w:b/>
          <w:bCs/>
        </w:rPr>
      </w:pPr>
      <w:r w:rsidRPr="000C61AB">
        <w:rPr>
          <w:b/>
          <w:bCs/>
        </w:rPr>
        <w:t>1.2. Zgrade obuhvaćene predmetom nabave</w:t>
      </w:r>
    </w:p>
    <w:p w14:paraId="61BBC562" w14:textId="77777777" w:rsidR="004674C4" w:rsidRPr="000C61AB" w:rsidRDefault="004674C4" w:rsidP="004674C4">
      <w:pPr>
        <w:spacing w:after="0" w:line="240" w:lineRule="auto"/>
      </w:pPr>
    </w:p>
    <w:p w14:paraId="7B901DBC" w14:textId="77777777" w:rsidR="004674C4" w:rsidRPr="000C61AB" w:rsidRDefault="004674C4" w:rsidP="004674C4">
      <w:pPr>
        <w:spacing w:after="0" w:line="240" w:lineRule="auto"/>
      </w:pPr>
      <w:r w:rsidRPr="000C61AB">
        <w:t>Digitalna prezentacija obuhvaća sljedećih šest zgrada:</w:t>
      </w:r>
    </w:p>
    <w:p w14:paraId="62D1AD08" w14:textId="77777777" w:rsidR="004674C4" w:rsidRPr="000C61AB" w:rsidRDefault="004674C4" w:rsidP="004674C4">
      <w:pPr>
        <w:spacing w:after="0" w:line="240" w:lineRule="auto"/>
      </w:pPr>
    </w:p>
    <w:p w14:paraId="20E7EFF0" w14:textId="77777777" w:rsidR="004674C4" w:rsidRPr="00AF4E42" w:rsidRDefault="004674C4" w:rsidP="004674C4">
      <w:pPr>
        <w:spacing w:after="0" w:line="240" w:lineRule="auto"/>
      </w:pPr>
      <w:r w:rsidRPr="00AF4E42">
        <w:t>1. Pala</w:t>
      </w:r>
      <w:r>
        <w:t>č</w:t>
      </w:r>
      <w:r w:rsidRPr="00AF4E42">
        <w:t xml:space="preserve">a HAZU, Trg Nikole </w:t>
      </w:r>
      <w:r>
        <w:t>Š</w:t>
      </w:r>
      <w:r w:rsidRPr="00AF4E42">
        <w:t>ubi</w:t>
      </w:r>
      <w:r>
        <w:t>ć</w:t>
      </w:r>
      <w:r w:rsidRPr="00AF4E42">
        <w:t>a Zrinskog 11</w:t>
      </w:r>
    </w:p>
    <w:p w14:paraId="7CEC9078" w14:textId="77777777" w:rsidR="004674C4" w:rsidRPr="00AF4E42" w:rsidRDefault="004674C4" w:rsidP="004674C4">
      <w:pPr>
        <w:spacing w:after="0" w:line="240" w:lineRule="auto"/>
      </w:pPr>
      <w:r w:rsidRPr="00AF4E42">
        <w:t>2. Pala</w:t>
      </w:r>
      <w:r>
        <w:t>č</w:t>
      </w:r>
      <w:r w:rsidRPr="00AF4E42">
        <w:t>a Priester, Trg J. J. Strossmayera</w:t>
      </w:r>
      <w:r>
        <w:t xml:space="preserve"> </w:t>
      </w:r>
      <w:r w:rsidRPr="00AF4E42">
        <w:t>2</w:t>
      </w:r>
    </w:p>
    <w:p w14:paraId="1A6F33F9" w14:textId="77777777" w:rsidR="004674C4" w:rsidRDefault="004674C4" w:rsidP="004674C4">
      <w:pPr>
        <w:spacing w:after="0" w:line="240" w:lineRule="auto"/>
      </w:pPr>
      <w:r w:rsidRPr="00AF4E42">
        <w:t>3. Gliptoteka HAZU, Medvedgradska 2</w:t>
      </w:r>
    </w:p>
    <w:p w14:paraId="37298BFC" w14:textId="77777777" w:rsidR="004674C4" w:rsidRPr="00AF4E42" w:rsidRDefault="004674C4" w:rsidP="004674C4">
      <w:pPr>
        <w:spacing w:after="0" w:line="240" w:lineRule="auto"/>
      </w:pPr>
      <w:r>
        <w:t>4.</w:t>
      </w:r>
      <w:r w:rsidRPr="00AF4E42">
        <w:t xml:space="preserve"> Pala</w:t>
      </w:r>
      <w:r>
        <w:t>č</w:t>
      </w:r>
      <w:r w:rsidRPr="00AF4E42">
        <w:t>a Dra</w:t>
      </w:r>
      <w:r>
        <w:t>š</w:t>
      </w:r>
      <w:r w:rsidRPr="00AF4E42">
        <w:t>kovi</w:t>
      </w:r>
      <w:r>
        <w:t>ć</w:t>
      </w:r>
      <w:r w:rsidRPr="00AF4E42">
        <w:t xml:space="preserve"> / Narodni dom, Opati</w:t>
      </w:r>
      <w:r>
        <w:t>č</w:t>
      </w:r>
      <w:r w:rsidRPr="00AF4E42">
        <w:t>ka 18</w:t>
      </w:r>
    </w:p>
    <w:p w14:paraId="4FEC02AF" w14:textId="77777777" w:rsidR="004674C4" w:rsidRPr="00AF4E42" w:rsidRDefault="004674C4" w:rsidP="004674C4">
      <w:pPr>
        <w:spacing w:after="0" w:line="240" w:lineRule="auto"/>
      </w:pPr>
      <w:r w:rsidRPr="00AF4E42">
        <w:t>5. Vila Ehrlich-Mari</w:t>
      </w:r>
      <w:r>
        <w:t>ć</w:t>
      </w:r>
      <w:r w:rsidRPr="00AF4E42">
        <w:t xml:space="preserve"> / Hrvatski muzej arhitekture HAZU, Ulica lvana Gorana</w:t>
      </w:r>
      <w:r>
        <w:t xml:space="preserve"> </w:t>
      </w:r>
      <w:r w:rsidRPr="00AF4E42">
        <w:t>Kova</w:t>
      </w:r>
      <w:r>
        <w:t>č</w:t>
      </w:r>
      <w:r w:rsidRPr="00AF4E42">
        <w:t>i</w:t>
      </w:r>
      <w:r>
        <w:t>ć</w:t>
      </w:r>
      <w:r w:rsidRPr="00AF4E42">
        <w:t>a 37</w:t>
      </w:r>
    </w:p>
    <w:p w14:paraId="2C2FDFFF" w14:textId="77777777" w:rsidR="004674C4" w:rsidRDefault="004674C4" w:rsidP="004674C4">
      <w:pPr>
        <w:spacing w:after="0" w:line="240" w:lineRule="auto"/>
      </w:pPr>
      <w:r w:rsidRPr="00AF4E42">
        <w:t>6. Zgrada</w:t>
      </w:r>
      <w:r>
        <w:t xml:space="preserve"> </w:t>
      </w:r>
      <w:r w:rsidRPr="00AF4E42">
        <w:t>HAZU u Gunduli</w:t>
      </w:r>
      <w:r>
        <w:t>ć</w:t>
      </w:r>
      <w:r w:rsidRPr="00AF4E42">
        <w:t>evoj</w:t>
      </w:r>
      <w:r>
        <w:t xml:space="preserve"> </w:t>
      </w:r>
      <w:r w:rsidRPr="00AF4E42">
        <w:t>24</w:t>
      </w:r>
      <w:r>
        <w:t>/</w:t>
      </w:r>
      <w:r w:rsidRPr="00AF4E42">
        <w:t>1</w:t>
      </w:r>
    </w:p>
    <w:p w14:paraId="7A50ABFB" w14:textId="77777777" w:rsidR="004674C4" w:rsidRPr="00AF4E42" w:rsidRDefault="004674C4" w:rsidP="004674C4">
      <w:pPr>
        <w:spacing w:after="0" w:line="240" w:lineRule="auto"/>
      </w:pPr>
    </w:p>
    <w:p w14:paraId="03E2C0F6" w14:textId="77777777" w:rsidR="004674C4" w:rsidRPr="000C61AB" w:rsidRDefault="004674C4" w:rsidP="004674C4">
      <w:pPr>
        <w:spacing w:after="0" w:line="240" w:lineRule="auto"/>
      </w:pPr>
      <w:r w:rsidRPr="00AF4E42">
        <w:t xml:space="preserve">Za </w:t>
      </w:r>
      <w:r w:rsidRPr="000C61AB">
        <w:t>svaku zgradu potrebno je izraditi zasebnu sadržajnu cjelinu unutar web aplikacije</w:t>
      </w:r>
    </w:p>
    <w:p w14:paraId="2D114BC0" w14:textId="77777777" w:rsidR="004674C4" w:rsidRPr="000C61AB" w:rsidRDefault="004674C4" w:rsidP="004674C4">
      <w:pPr>
        <w:spacing w:after="0" w:line="240" w:lineRule="auto"/>
      </w:pPr>
    </w:p>
    <w:p w14:paraId="0B93C8F0" w14:textId="77777777" w:rsidR="004674C4" w:rsidRPr="000C61AB" w:rsidRDefault="004674C4" w:rsidP="004674C4">
      <w:pPr>
        <w:spacing w:after="0" w:line="240" w:lineRule="auto"/>
        <w:rPr>
          <w:b/>
          <w:bCs/>
        </w:rPr>
      </w:pPr>
      <w:r w:rsidRPr="000C61AB">
        <w:rPr>
          <w:b/>
          <w:bCs/>
        </w:rPr>
        <w:t>1.3. Cilj digitalne prezentacije</w:t>
      </w:r>
    </w:p>
    <w:p w14:paraId="19288D40" w14:textId="77777777" w:rsidR="00D5274A" w:rsidRDefault="00D5274A" w:rsidP="004674C4">
      <w:pPr>
        <w:spacing w:after="0" w:line="240" w:lineRule="auto"/>
      </w:pPr>
    </w:p>
    <w:p w14:paraId="3F905DE7" w14:textId="28B24EC5" w:rsidR="004674C4" w:rsidRPr="000C61AB" w:rsidRDefault="004674C4" w:rsidP="004674C4">
      <w:pPr>
        <w:spacing w:after="0" w:line="240" w:lineRule="auto"/>
      </w:pPr>
      <w:r w:rsidRPr="000C61AB">
        <w:t>C</w:t>
      </w:r>
      <w:r w:rsidR="00D5274A">
        <w:t>i</w:t>
      </w:r>
      <w:r w:rsidRPr="000C61AB">
        <w:t>lj digitalne prezentacije je omogućiti kvalitetan, atraktivan i informativan prikaz rezultata obnove zgrada HAZU</w:t>
      </w:r>
      <w:r w:rsidR="00D5274A">
        <w:t>, financirane europskim sredstvima</w:t>
      </w:r>
      <w:r w:rsidRPr="000C61AB">
        <w:t>.</w:t>
      </w:r>
    </w:p>
    <w:p w14:paraId="206F4208" w14:textId="77777777" w:rsidR="004674C4" w:rsidRPr="000C61AB" w:rsidRDefault="004674C4" w:rsidP="004674C4">
      <w:pPr>
        <w:spacing w:after="0" w:line="240" w:lineRule="auto"/>
      </w:pPr>
    </w:p>
    <w:p w14:paraId="674501F3" w14:textId="77777777" w:rsidR="004674C4" w:rsidRPr="00AF4E42" w:rsidRDefault="004674C4" w:rsidP="004674C4">
      <w:pPr>
        <w:spacing w:after="0" w:line="240" w:lineRule="auto"/>
      </w:pPr>
      <w:r w:rsidRPr="00AF4E42">
        <w:t>Digítalna prezentacija mora:</w:t>
      </w:r>
    </w:p>
    <w:p w14:paraId="5D68A755" w14:textId="77777777" w:rsidR="004674C4" w:rsidRDefault="004674C4">
      <w:pPr>
        <w:pStyle w:val="ListParagraph"/>
        <w:numPr>
          <w:ilvl w:val="0"/>
          <w:numId w:val="7"/>
        </w:numPr>
        <w:spacing w:after="0" w:line="240" w:lineRule="auto"/>
      </w:pPr>
      <w:r w:rsidRPr="00F05903">
        <w:t>prikazati što je obnovom napravljeno</w:t>
      </w:r>
    </w:p>
    <w:p w14:paraId="12E862D7" w14:textId="77777777" w:rsidR="004674C4" w:rsidRDefault="004674C4">
      <w:pPr>
        <w:pStyle w:val="ListParagraph"/>
        <w:numPr>
          <w:ilvl w:val="0"/>
          <w:numId w:val="7"/>
        </w:numPr>
        <w:spacing w:after="0" w:line="240" w:lineRule="auto"/>
      </w:pPr>
      <w:r w:rsidRPr="00F05903">
        <w:t>istaknuti najva</w:t>
      </w:r>
      <w:r>
        <w:t>ž</w:t>
      </w:r>
      <w:r w:rsidRPr="00F05903">
        <w:t>nije i najatraktivnije dijelove obnove</w:t>
      </w:r>
    </w:p>
    <w:p w14:paraId="7824885A" w14:textId="77777777" w:rsidR="004674C4" w:rsidRDefault="004674C4">
      <w:pPr>
        <w:pStyle w:val="ListParagraph"/>
        <w:numPr>
          <w:ilvl w:val="0"/>
          <w:numId w:val="7"/>
        </w:numPr>
        <w:spacing w:after="0" w:line="240" w:lineRule="auto"/>
      </w:pPr>
      <w:r w:rsidRPr="00F05903">
        <w:t>omogućiti</w:t>
      </w:r>
      <w:r>
        <w:t xml:space="preserve"> </w:t>
      </w:r>
      <w:r w:rsidRPr="00F05903">
        <w:t>usporedbu stanja prije i</w:t>
      </w:r>
      <w:r>
        <w:t xml:space="preserve"> </w:t>
      </w:r>
      <w:r w:rsidRPr="00F05903">
        <w:t>poslije obnove</w:t>
      </w:r>
      <w:r>
        <w:t xml:space="preserve"> </w:t>
      </w:r>
    </w:p>
    <w:p w14:paraId="2C8FD204" w14:textId="77777777" w:rsidR="004674C4" w:rsidRDefault="004674C4">
      <w:pPr>
        <w:pStyle w:val="ListParagraph"/>
        <w:numPr>
          <w:ilvl w:val="0"/>
          <w:numId w:val="7"/>
        </w:numPr>
        <w:spacing w:after="0" w:line="240" w:lineRule="auto"/>
      </w:pPr>
      <w:r w:rsidRPr="00F05903">
        <w:t xml:space="preserve">prikazati obnovljene prostore u </w:t>
      </w:r>
      <w:r w:rsidRPr="002468AA">
        <w:t>360</w:t>
      </w:r>
      <w:r w:rsidRPr="002468AA">
        <w:rPr>
          <w:rFonts w:cs="Calibri"/>
        </w:rPr>
        <w:t xml:space="preserve"> ̊</w:t>
      </w:r>
      <w:r>
        <w:rPr>
          <w:rFonts w:cs="Calibri"/>
        </w:rPr>
        <w:t xml:space="preserve">   </w:t>
      </w:r>
      <w:r w:rsidRPr="00F05903">
        <w:t>formatu</w:t>
      </w:r>
      <w:r>
        <w:t xml:space="preserve"> </w:t>
      </w:r>
    </w:p>
    <w:p w14:paraId="2478BDE5" w14:textId="77777777" w:rsidR="004674C4" w:rsidRDefault="004674C4">
      <w:pPr>
        <w:pStyle w:val="ListParagraph"/>
        <w:numPr>
          <w:ilvl w:val="0"/>
          <w:numId w:val="7"/>
        </w:numPr>
        <w:spacing w:after="0" w:line="240" w:lineRule="auto"/>
      </w:pPr>
      <w:r w:rsidRPr="00F05903">
        <w:t>omogućiti</w:t>
      </w:r>
      <w:r>
        <w:t xml:space="preserve"> </w:t>
      </w:r>
      <w:r w:rsidRPr="00F05903">
        <w:t>pregled detalja kroz zumiranje i interaktivne oznake</w:t>
      </w:r>
      <w:r>
        <w:t xml:space="preserve"> </w:t>
      </w:r>
    </w:p>
    <w:p w14:paraId="4719B6E2" w14:textId="77777777" w:rsidR="004674C4" w:rsidRDefault="004674C4">
      <w:pPr>
        <w:pStyle w:val="ListParagraph"/>
        <w:numPr>
          <w:ilvl w:val="0"/>
          <w:numId w:val="7"/>
        </w:numPr>
        <w:spacing w:after="0" w:line="240" w:lineRule="auto"/>
      </w:pPr>
      <w:r>
        <w:t>omogućiti</w:t>
      </w:r>
      <w:r w:rsidRPr="00F05903">
        <w:t xml:space="preserve"> korisniku da samostalno odabere građevinu i sadr</w:t>
      </w:r>
      <w:r>
        <w:t>ž</w:t>
      </w:r>
      <w:r w:rsidRPr="00F05903">
        <w:t xml:space="preserve">aj koji </w:t>
      </w:r>
      <w:r>
        <w:t>ž</w:t>
      </w:r>
      <w:r w:rsidRPr="00F05903">
        <w:t>eli pogledati</w:t>
      </w:r>
    </w:p>
    <w:p w14:paraId="4089DAE3" w14:textId="77777777" w:rsidR="004674C4" w:rsidRDefault="004674C4">
      <w:pPr>
        <w:pStyle w:val="ListParagraph"/>
        <w:numPr>
          <w:ilvl w:val="0"/>
          <w:numId w:val="7"/>
        </w:numPr>
        <w:spacing w:after="0" w:line="240" w:lineRule="auto"/>
      </w:pPr>
      <w:r w:rsidRPr="00F05903">
        <w:t>objediniti</w:t>
      </w:r>
      <w:r>
        <w:t xml:space="preserve"> </w:t>
      </w:r>
      <w:r w:rsidRPr="00F05903">
        <w:t>video, fotografiju, tekst, kartu i interaktivne elemente</w:t>
      </w:r>
    </w:p>
    <w:p w14:paraId="039F07B1" w14:textId="77777777" w:rsidR="004674C4" w:rsidRPr="00F05903" w:rsidRDefault="004674C4">
      <w:pPr>
        <w:pStyle w:val="ListParagraph"/>
        <w:numPr>
          <w:ilvl w:val="0"/>
          <w:numId w:val="7"/>
        </w:numPr>
        <w:spacing w:after="0" w:line="240" w:lineRule="auto"/>
      </w:pPr>
      <w:r w:rsidRPr="00F05903">
        <w:t>slu</w:t>
      </w:r>
      <w:r>
        <w:t>ž</w:t>
      </w:r>
      <w:r w:rsidRPr="00F05903">
        <w:t>iti kao javno dostupan digitalni materijal za potrebe promocije i vidljivosti</w:t>
      </w:r>
    </w:p>
    <w:p w14:paraId="06F6C0E2" w14:textId="77777777" w:rsidR="004674C4" w:rsidRDefault="004674C4" w:rsidP="00D5274A">
      <w:pPr>
        <w:spacing w:after="0" w:line="240" w:lineRule="auto"/>
        <w:ind w:firstLine="708"/>
      </w:pPr>
      <w:r w:rsidRPr="00AF4E42">
        <w:t>projekta</w:t>
      </w:r>
    </w:p>
    <w:p w14:paraId="43525EB1" w14:textId="77777777" w:rsidR="004674C4" w:rsidRPr="00AF4E42" w:rsidRDefault="004674C4" w:rsidP="004674C4">
      <w:pPr>
        <w:spacing w:after="0" w:line="240" w:lineRule="auto"/>
        <w:jc w:val="both"/>
      </w:pPr>
    </w:p>
    <w:p w14:paraId="4A0775CE" w14:textId="77777777" w:rsidR="004674C4" w:rsidRDefault="004674C4" w:rsidP="004674C4">
      <w:pPr>
        <w:spacing w:after="0" w:line="240" w:lineRule="auto"/>
        <w:jc w:val="both"/>
      </w:pPr>
      <w:r w:rsidRPr="00AF4E42">
        <w:lastRenderedPageBreak/>
        <w:t>Poseban naglasak stavlja se na kvalitetu prikaza obnovljenih i restauriranih povijesnih</w:t>
      </w:r>
      <w:r>
        <w:t xml:space="preserve"> </w:t>
      </w:r>
      <w:r w:rsidRPr="00AF4E42">
        <w:t>prostora, zidnih i stropnih povr</w:t>
      </w:r>
      <w:r>
        <w:t>š</w:t>
      </w:r>
      <w:r w:rsidRPr="00AF4E42">
        <w:t>ina, restauriranih oslika, dekorativnih elemenata,</w:t>
      </w:r>
      <w:r>
        <w:t xml:space="preserve"> </w:t>
      </w:r>
      <w:r w:rsidRPr="00AF4E42">
        <w:t>arhitektonskih detalja, podnih povr</w:t>
      </w:r>
      <w:r>
        <w:t>š</w:t>
      </w:r>
      <w:r w:rsidRPr="00AF4E42">
        <w:t>ina, tekstura materijala i</w:t>
      </w:r>
      <w:r>
        <w:t xml:space="preserve"> </w:t>
      </w:r>
      <w:r w:rsidRPr="00AF4E42">
        <w:t>drugih konzervatorsko-</w:t>
      </w:r>
      <w:r>
        <w:t xml:space="preserve">restauratorskih zahvata. </w:t>
      </w:r>
    </w:p>
    <w:p w14:paraId="1B3F40F2" w14:textId="77777777" w:rsidR="004674C4" w:rsidRPr="00AF4E42" w:rsidRDefault="004674C4" w:rsidP="004674C4">
      <w:pPr>
        <w:spacing w:after="0" w:line="240" w:lineRule="auto"/>
        <w:jc w:val="both"/>
      </w:pPr>
    </w:p>
    <w:p w14:paraId="64AB46F9" w14:textId="77777777" w:rsidR="004674C4" w:rsidRDefault="004674C4" w:rsidP="004674C4">
      <w:pPr>
        <w:spacing w:after="0" w:line="240" w:lineRule="auto"/>
        <w:rPr>
          <w:b/>
          <w:bCs/>
        </w:rPr>
      </w:pPr>
      <w:r w:rsidRPr="00661CB0">
        <w:rPr>
          <w:b/>
          <w:bCs/>
        </w:rPr>
        <w:t>2. TEHNIČKE SPECIFIKACIJE WEB APLIKACIJE</w:t>
      </w:r>
    </w:p>
    <w:p w14:paraId="4FA267CB" w14:textId="77777777" w:rsidR="00CA23DD" w:rsidRPr="00661CB0" w:rsidRDefault="00CA23DD" w:rsidP="004674C4">
      <w:pPr>
        <w:spacing w:after="0" w:line="240" w:lineRule="auto"/>
        <w:rPr>
          <w:b/>
          <w:bCs/>
        </w:rPr>
      </w:pPr>
    </w:p>
    <w:p w14:paraId="19CEAE1A" w14:textId="77777777" w:rsidR="004674C4" w:rsidRDefault="004674C4" w:rsidP="004674C4">
      <w:pPr>
        <w:spacing w:after="0" w:line="240" w:lineRule="auto"/>
        <w:rPr>
          <w:b/>
          <w:bCs/>
        </w:rPr>
      </w:pPr>
      <w:r w:rsidRPr="00661CB0">
        <w:rPr>
          <w:b/>
          <w:bCs/>
        </w:rPr>
        <w:t xml:space="preserve">2.1 . Osnovna </w:t>
      </w:r>
      <w:r w:rsidRPr="000C61AB">
        <w:rPr>
          <w:b/>
          <w:bCs/>
        </w:rPr>
        <w:t>struktura web aplikacije</w:t>
      </w:r>
    </w:p>
    <w:p w14:paraId="2BD819F8" w14:textId="77777777" w:rsidR="00CA23DD" w:rsidRPr="000C61AB" w:rsidRDefault="00CA23DD" w:rsidP="004674C4">
      <w:pPr>
        <w:spacing w:after="0" w:line="240" w:lineRule="auto"/>
        <w:rPr>
          <w:b/>
          <w:bCs/>
        </w:rPr>
      </w:pPr>
    </w:p>
    <w:p w14:paraId="28F9E7A6" w14:textId="77777777" w:rsidR="004674C4" w:rsidRPr="000C61AB" w:rsidRDefault="004674C4" w:rsidP="004674C4">
      <w:pPr>
        <w:spacing w:after="0" w:line="240" w:lineRule="auto"/>
      </w:pPr>
      <w:r w:rsidRPr="000C61AB">
        <w:t>Web aplikacija mora sadržavati najmanje sljedeće cjeline:</w:t>
      </w:r>
    </w:p>
    <w:p w14:paraId="16389ABB" w14:textId="77777777" w:rsidR="004674C4" w:rsidRPr="000C61AB" w:rsidRDefault="004674C4" w:rsidP="004674C4">
      <w:pPr>
        <w:spacing w:after="0" w:line="240" w:lineRule="auto"/>
      </w:pPr>
      <w:r w:rsidRPr="000C61AB">
        <w:t>1. početni ekran / uvod u projekt</w:t>
      </w:r>
    </w:p>
    <w:p w14:paraId="1494C018" w14:textId="77777777" w:rsidR="004674C4" w:rsidRPr="000C61AB" w:rsidRDefault="004674C4" w:rsidP="004674C4">
      <w:pPr>
        <w:spacing w:after="0" w:line="240" w:lineRule="auto"/>
      </w:pPr>
      <w:r w:rsidRPr="000C61AB">
        <w:t>2. interaktivnu kartu s lokacijama svih zgrada</w:t>
      </w:r>
    </w:p>
    <w:p w14:paraId="299A0920" w14:textId="77777777" w:rsidR="004674C4" w:rsidRPr="000C61AB" w:rsidRDefault="004674C4" w:rsidP="004674C4">
      <w:pPr>
        <w:spacing w:after="0" w:line="240" w:lineRule="auto"/>
      </w:pPr>
      <w:r w:rsidRPr="000C61AB">
        <w:t>3. izbornik za odabir zgrada</w:t>
      </w:r>
    </w:p>
    <w:p w14:paraId="155CD124" w14:textId="77777777" w:rsidR="004674C4" w:rsidRPr="000C61AB" w:rsidRDefault="004674C4" w:rsidP="004674C4">
      <w:pPr>
        <w:spacing w:after="0" w:line="240" w:lineRule="auto"/>
      </w:pPr>
      <w:r w:rsidRPr="000C61AB">
        <w:t>4. zasebnu stranicu ili sekciju za svaku zgradu</w:t>
      </w:r>
    </w:p>
    <w:p w14:paraId="24D0149E" w14:textId="77777777" w:rsidR="004674C4" w:rsidRPr="000C61AB" w:rsidRDefault="004674C4" w:rsidP="004674C4">
      <w:pPr>
        <w:spacing w:after="0" w:line="240" w:lineRule="auto"/>
      </w:pPr>
      <w:r w:rsidRPr="000C61AB">
        <w:t>5. video prikaz obnove za svaku zgradu</w:t>
      </w:r>
    </w:p>
    <w:p w14:paraId="5DB3B043" w14:textId="77777777" w:rsidR="004674C4" w:rsidRPr="000C61AB" w:rsidRDefault="004674C4" w:rsidP="004674C4">
      <w:pPr>
        <w:spacing w:after="0" w:line="240" w:lineRule="auto"/>
      </w:pPr>
      <w:r w:rsidRPr="000C61AB">
        <w:t>6. sekciju "Prije i poslije obnove" s interaktivnim sliderima</w:t>
      </w:r>
    </w:p>
    <w:p w14:paraId="517DE363" w14:textId="77777777" w:rsidR="004674C4" w:rsidRPr="000C61AB" w:rsidRDefault="004674C4" w:rsidP="004674C4">
      <w:pPr>
        <w:spacing w:after="0" w:line="240" w:lineRule="auto"/>
      </w:pPr>
      <w:r w:rsidRPr="000C61AB">
        <w:t>7. visokorezolucijski 360</w:t>
      </w:r>
      <w:r w:rsidRPr="000C61AB">
        <w:rPr>
          <w:rFonts w:cs="Calibri"/>
        </w:rPr>
        <w:t xml:space="preserve"> ̊</w:t>
      </w:r>
      <w:r w:rsidRPr="000C61AB">
        <w:t xml:space="preserve">  prikaz za svaku zgradu</w:t>
      </w:r>
    </w:p>
    <w:p w14:paraId="65894021" w14:textId="77777777" w:rsidR="004674C4" w:rsidRPr="000C61AB" w:rsidRDefault="004674C4" w:rsidP="004674C4">
      <w:pPr>
        <w:spacing w:after="0" w:line="240" w:lineRule="auto"/>
      </w:pPr>
      <w:r w:rsidRPr="000C61AB">
        <w:t>8. interaktivne POI točke unutar 360</w:t>
      </w:r>
      <w:r w:rsidRPr="000C61AB">
        <w:rPr>
          <w:rFonts w:cs="Calibri"/>
        </w:rPr>
        <w:t xml:space="preserve"> ̊</w:t>
      </w:r>
      <w:r w:rsidRPr="000C61AB">
        <w:t xml:space="preserve">  prikaza</w:t>
      </w:r>
    </w:p>
    <w:p w14:paraId="5D6E12CB" w14:textId="77777777" w:rsidR="004674C4" w:rsidRPr="000C61AB" w:rsidRDefault="004674C4" w:rsidP="004674C4">
      <w:pPr>
        <w:spacing w:after="0" w:line="240" w:lineRule="auto"/>
      </w:pPr>
      <w:r w:rsidRPr="000C61AB">
        <w:t>9. galeriju fotografija za svaku zgradu</w:t>
      </w:r>
    </w:p>
    <w:p w14:paraId="62D3E9A9" w14:textId="77777777" w:rsidR="004674C4" w:rsidRPr="000C61AB" w:rsidRDefault="004674C4" w:rsidP="004674C4">
      <w:pPr>
        <w:spacing w:after="0" w:line="240" w:lineRule="auto"/>
      </w:pPr>
      <w:r w:rsidRPr="000C61AB">
        <w:t>10. tekstualne opise i dodatna objašnjenja</w:t>
      </w:r>
    </w:p>
    <w:p w14:paraId="76B7D228" w14:textId="77777777" w:rsidR="004674C4" w:rsidRDefault="004674C4" w:rsidP="004674C4">
      <w:pPr>
        <w:spacing w:after="0" w:line="240" w:lineRule="auto"/>
      </w:pPr>
      <w:r w:rsidRPr="00AF4E42">
        <w:t>11.</w:t>
      </w:r>
      <w:r>
        <w:t xml:space="preserve"> </w:t>
      </w:r>
      <w:r w:rsidRPr="00AF4E42">
        <w:t>zavr</w:t>
      </w:r>
      <w:r>
        <w:t>š</w:t>
      </w:r>
      <w:r w:rsidRPr="00AF4E42">
        <w:t>nu / informativnu sekciju o projektu, nositelju projekta i</w:t>
      </w:r>
      <w:r>
        <w:t xml:space="preserve"> </w:t>
      </w:r>
      <w:r w:rsidRPr="00AF4E42">
        <w:t>vidljivosti</w:t>
      </w:r>
    </w:p>
    <w:p w14:paraId="0506399A" w14:textId="77777777" w:rsidR="004674C4" w:rsidRPr="00AF4E42" w:rsidRDefault="004674C4" w:rsidP="004674C4">
      <w:pPr>
        <w:spacing w:after="0" w:line="240" w:lineRule="auto"/>
      </w:pPr>
    </w:p>
    <w:p w14:paraId="5ADC802B" w14:textId="77777777" w:rsidR="004674C4" w:rsidRDefault="004674C4" w:rsidP="004674C4">
      <w:pPr>
        <w:spacing w:after="0" w:line="240" w:lineRule="auto"/>
        <w:rPr>
          <w:b/>
          <w:bCs/>
        </w:rPr>
      </w:pPr>
      <w:r w:rsidRPr="001D7F33">
        <w:rPr>
          <w:b/>
          <w:bCs/>
        </w:rPr>
        <w:t>2.2. Po</w:t>
      </w:r>
      <w:r>
        <w:rPr>
          <w:b/>
          <w:bCs/>
        </w:rPr>
        <w:t>č</w:t>
      </w:r>
      <w:r w:rsidRPr="001D7F33">
        <w:rPr>
          <w:b/>
          <w:bCs/>
        </w:rPr>
        <w:t xml:space="preserve">etna stranica </w:t>
      </w:r>
      <w:r>
        <w:rPr>
          <w:b/>
          <w:bCs/>
        </w:rPr>
        <w:t>i</w:t>
      </w:r>
      <w:r w:rsidRPr="001D7F33">
        <w:rPr>
          <w:b/>
          <w:bCs/>
        </w:rPr>
        <w:t xml:space="preserve"> uvodni ekran</w:t>
      </w:r>
    </w:p>
    <w:p w14:paraId="44D27DD5" w14:textId="77777777" w:rsidR="005C58DE" w:rsidRPr="001D7F33" w:rsidRDefault="005C58DE" w:rsidP="004674C4">
      <w:pPr>
        <w:spacing w:after="0" w:line="240" w:lineRule="auto"/>
        <w:rPr>
          <w:b/>
          <w:bCs/>
        </w:rPr>
      </w:pPr>
    </w:p>
    <w:p w14:paraId="582DC670" w14:textId="77777777" w:rsidR="004674C4" w:rsidRDefault="004674C4" w:rsidP="004674C4">
      <w:pPr>
        <w:spacing w:after="0" w:line="240" w:lineRule="auto"/>
      </w:pPr>
      <w:r w:rsidRPr="00AF4E42">
        <w:t>Po</w:t>
      </w:r>
      <w:r>
        <w:t>č</w:t>
      </w:r>
      <w:r w:rsidRPr="00AF4E42">
        <w:t xml:space="preserve">etna stranica mora korisniku jasno predstaviti projekt obnove i </w:t>
      </w:r>
      <w:r>
        <w:t xml:space="preserve">omogućiti </w:t>
      </w:r>
      <w:r w:rsidRPr="00AF4E42">
        <w:t>brz ulazak</w:t>
      </w:r>
      <w:r>
        <w:t xml:space="preserve"> </w:t>
      </w:r>
      <w:r w:rsidRPr="00AF4E42">
        <w:t>u sadr</w:t>
      </w:r>
      <w:r>
        <w:t>ž</w:t>
      </w:r>
      <w:r w:rsidRPr="00AF4E42">
        <w:t>aj.</w:t>
      </w:r>
    </w:p>
    <w:p w14:paraId="6F22A834" w14:textId="77777777" w:rsidR="004674C4" w:rsidRPr="00AF4E42" w:rsidRDefault="004674C4" w:rsidP="004674C4">
      <w:pPr>
        <w:spacing w:after="0" w:line="240" w:lineRule="auto"/>
      </w:pPr>
    </w:p>
    <w:p w14:paraId="1F9BB3DA" w14:textId="77777777" w:rsidR="004674C4" w:rsidRPr="00AF4E42" w:rsidRDefault="004674C4" w:rsidP="004674C4">
      <w:pPr>
        <w:spacing w:after="0" w:line="240" w:lineRule="auto"/>
      </w:pPr>
      <w:r w:rsidRPr="00AF4E42">
        <w:t>Po</w:t>
      </w:r>
      <w:r>
        <w:t>če</w:t>
      </w:r>
      <w:r w:rsidRPr="00AF4E42">
        <w:t>tna stranica treba sadr</w:t>
      </w:r>
      <w:r>
        <w:t>ž</w:t>
      </w:r>
      <w:r w:rsidRPr="00AF4E42">
        <w:t>avati</w:t>
      </w:r>
      <w:r>
        <w:t>:</w:t>
      </w:r>
    </w:p>
    <w:p w14:paraId="334F6778" w14:textId="77777777" w:rsidR="004674C4" w:rsidRDefault="004674C4">
      <w:pPr>
        <w:pStyle w:val="ListParagraph"/>
        <w:numPr>
          <w:ilvl w:val="0"/>
          <w:numId w:val="8"/>
        </w:numPr>
        <w:spacing w:after="0" w:line="240" w:lineRule="auto"/>
      </w:pPr>
      <w:r w:rsidRPr="001D7F33">
        <w:t>naziv digitalne prezentacije</w:t>
      </w:r>
    </w:p>
    <w:p w14:paraId="0841460E" w14:textId="77777777" w:rsidR="004674C4" w:rsidRDefault="004674C4">
      <w:pPr>
        <w:pStyle w:val="ListParagraph"/>
        <w:numPr>
          <w:ilvl w:val="0"/>
          <w:numId w:val="8"/>
        </w:numPr>
        <w:spacing w:after="0" w:line="240" w:lineRule="auto"/>
      </w:pPr>
      <w:r w:rsidRPr="001D7F33">
        <w:t>kratki uvodni tekst o projektu obnove</w:t>
      </w:r>
    </w:p>
    <w:p w14:paraId="4B294A4C" w14:textId="77777777" w:rsidR="004674C4" w:rsidRDefault="004674C4">
      <w:pPr>
        <w:pStyle w:val="ListParagraph"/>
        <w:numPr>
          <w:ilvl w:val="0"/>
          <w:numId w:val="8"/>
        </w:numPr>
        <w:spacing w:after="0" w:line="240" w:lineRule="auto"/>
      </w:pPr>
      <w:r w:rsidRPr="001D7F33">
        <w:t>vizualno atraktivan hero prikaz</w:t>
      </w:r>
    </w:p>
    <w:p w14:paraId="0A141CD4" w14:textId="77777777" w:rsidR="004674C4" w:rsidRDefault="004674C4">
      <w:pPr>
        <w:pStyle w:val="ListParagraph"/>
        <w:numPr>
          <w:ilvl w:val="0"/>
          <w:numId w:val="8"/>
        </w:numPr>
        <w:spacing w:after="0" w:line="240" w:lineRule="auto"/>
      </w:pPr>
      <w:r w:rsidRPr="001D7F33">
        <w:t>pristup interaktivnoj karti</w:t>
      </w:r>
    </w:p>
    <w:p w14:paraId="40A2B4FA" w14:textId="77777777" w:rsidR="004674C4" w:rsidRPr="000C61AB" w:rsidRDefault="004674C4">
      <w:pPr>
        <w:pStyle w:val="ListParagraph"/>
        <w:numPr>
          <w:ilvl w:val="0"/>
          <w:numId w:val="8"/>
        </w:numPr>
        <w:spacing w:after="0" w:line="240" w:lineRule="auto"/>
      </w:pPr>
      <w:r w:rsidRPr="001D7F33">
        <w:t xml:space="preserve">pristup izborniku </w:t>
      </w:r>
      <w:r w:rsidRPr="000C61AB">
        <w:t>zgrada</w:t>
      </w:r>
    </w:p>
    <w:p w14:paraId="3D05AAFE" w14:textId="77777777" w:rsidR="004674C4" w:rsidRPr="000C61AB" w:rsidRDefault="004674C4">
      <w:pPr>
        <w:pStyle w:val="ListParagraph"/>
        <w:numPr>
          <w:ilvl w:val="0"/>
          <w:numId w:val="8"/>
        </w:numPr>
        <w:spacing w:after="0" w:line="240" w:lineRule="auto"/>
      </w:pPr>
      <w:r w:rsidRPr="000C61AB">
        <w:t xml:space="preserve">oznake naručitelja, projekta i vidljivosti, prema uputama naručitelja </w:t>
      </w:r>
    </w:p>
    <w:p w14:paraId="1D7DB9C0" w14:textId="77777777" w:rsidR="004674C4" w:rsidRPr="000C61AB" w:rsidRDefault="004674C4">
      <w:pPr>
        <w:pStyle w:val="ListParagraph"/>
        <w:numPr>
          <w:ilvl w:val="0"/>
          <w:numId w:val="8"/>
        </w:numPr>
        <w:spacing w:after="0" w:line="240" w:lineRule="auto"/>
      </w:pPr>
      <w:r w:rsidRPr="000C61AB">
        <w:t>mogućnost ulaska u pregled pojedine zgrade</w:t>
      </w:r>
    </w:p>
    <w:p w14:paraId="7B4BCEAB" w14:textId="77777777" w:rsidR="004674C4" w:rsidRPr="000C61AB" w:rsidRDefault="004674C4" w:rsidP="004674C4">
      <w:pPr>
        <w:pStyle w:val="ListParagraph"/>
        <w:spacing w:after="0" w:line="240" w:lineRule="auto"/>
      </w:pPr>
    </w:p>
    <w:p w14:paraId="264460BF" w14:textId="77777777" w:rsidR="004674C4" w:rsidRPr="000C61AB" w:rsidRDefault="004674C4" w:rsidP="004674C4">
      <w:pPr>
        <w:spacing w:after="0" w:line="240" w:lineRule="auto"/>
      </w:pPr>
      <w:r w:rsidRPr="000C61AB">
        <w:t>Početni ekran mora biti vizualno reprezentativan, suvremen i primjeren instituciji kao što je HAZU.</w:t>
      </w:r>
    </w:p>
    <w:p w14:paraId="28404526" w14:textId="77777777" w:rsidR="004674C4" w:rsidRPr="000C61AB" w:rsidRDefault="004674C4" w:rsidP="004674C4">
      <w:pPr>
        <w:spacing w:after="0" w:line="240" w:lineRule="auto"/>
      </w:pPr>
    </w:p>
    <w:p w14:paraId="44A97A67" w14:textId="129B9ECB" w:rsidR="004674C4" w:rsidRDefault="004674C4" w:rsidP="004674C4">
      <w:pPr>
        <w:spacing w:after="0" w:line="240" w:lineRule="auto"/>
        <w:rPr>
          <w:b/>
          <w:bCs/>
        </w:rPr>
      </w:pPr>
      <w:r w:rsidRPr="000C61AB">
        <w:rPr>
          <w:b/>
          <w:bCs/>
        </w:rPr>
        <w:t>2.3.</w:t>
      </w:r>
      <w:r w:rsidR="005C58DE">
        <w:rPr>
          <w:b/>
          <w:bCs/>
        </w:rPr>
        <w:t xml:space="preserve"> I</w:t>
      </w:r>
      <w:r w:rsidRPr="000C61AB">
        <w:rPr>
          <w:b/>
          <w:bCs/>
        </w:rPr>
        <w:t>nteraktivna karta zgrada</w:t>
      </w:r>
    </w:p>
    <w:p w14:paraId="5263292B" w14:textId="77777777" w:rsidR="005C58DE" w:rsidRPr="000C61AB" w:rsidRDefault="005C58DE" w:rsidP="004674C4">
      <w:pPr>
        <w:spacing w:after="0" w:line="240" w:lineRule="auto"/>
        <w:rPr>
          <w:b/>
          <w:bCs/>
        </w:rPr>
      </w:pPr>
    </w:p>
    <w:p w14:paraId="34C992B7" w14:textId="77777777" w:rsidR="004674C4" w:rsidRPr="000C61AB" w:rsidRDefault="004674C4" w:rsidP="004674C4">
      <w:pPr>
        <w:spacing w:after="0" w:line="240" w:lineRule="auto"/>
      </w:pPr>
      <w:r w:rsidRPr="000C61AB">
        <w:t>Unutar web aplikacije potrebno je izraditi interaktivnu kartu na kojoj su prikazane sve zgrade obuhvaćene projektom.</w:t>
      </w:r>
    </w:p>
    <w:p w14:paraId="340E5365" w14:textId="77777777" w:rsidR="004674C4" w:rsidRPr="000C61AB" w:rsidRDefault="004674C4" w:rsidP="004674C4">
      <w:pPr>
        <w:spacing w:after="0" w:line="240" w:lineRule="auto"/>
      </w:pPr>
    </w:p>
    <w:p w14:paraId="24A20629" w14:textId="77777777" w:rsidR="004674C4" w:rsidRPr="000C61AB" w:rsidRDefault="004674C4" w:rsidP="004674C4">
      <w:pPr>
        <w:spacing w:after="0" w:line="240" w:lineRule="auto"/>
      </w:pPr>
      <w:r w:rsidRPr="000C61AB">
        <w:t>Karta mora omogućiti:</w:t>
      </w:r>
    </w:p>
    <w:p w14:paraId="76D31CC5" w14:textId="77777777" w:rsidR="004674C4" w:rsidRPr="000C61AB" w:rsidRDefault="004674C4">
      <w:pPr>
        <w:pStyle w:val="ListParagraph"/>
        <w:numPr>
          <w:ilvl w:val="0"/>
          <w:numId w:val="9"/>
        </w:numPr>
        <w:spacing w:after="0" w:line="240" w:lineRule="auto"/>
      </w:pPr>
      <w:r w:rsidRPr="000C61AB">
        <w:t>prikaz lokacija svih šest zgrada</w:t>
      </w:r>
    </w:p>
    <w:p w14:paraId="1C03B585" w14:textId="77777777" w:rsidR="004674C4" w:rsidRPr="000C61AB" w:rsidRDefault="004674C4">
      <w:pPr>
        <w:pStyle w:val="ListParagraph"/>
        <w:numPr>
          <w:ilvl w:val="0"/>
          <w:numId w:val="9"/>
        </w:numPr>
        <w:spacing w:after="0" w:line="240" w:lineRule="auto"/>
      </w:pPr>
      <w:r w:rsidRPr="000C61AB">
        <w:t>označavanje svake građevine posebnom točkom / markerom</w:t>
      </w:r>
    </w:p>
    <w:p w14:paraId="55575DD9" w14:textId="77777777" w:rsidR="004674C4" w:rsidRPr="000C61AB" w:rsidRDefault="004674C4">
      <w:pPr>
        <w:pStyle w:val="ListParagraph"/>
        <w:numPr>
          <w:ilvl w:val="0"/>
          <w:numId w:val="9"/>
        </w:numPr>
        <w:spacing w:after="0" w:line="240" w:lineRule="auto"/>
      </w:pPr>
      <w:r w:rsidRPr="000C61AB">
        <w:t>klik ili dodir na marker</w:t>
      </w:r>
    </w:p>
    <w:p w14:paraId="13B81FF5" w14:textId="77777777" w:rsidR="004674C4" w:rsidRPr="000C61AB" w:rsidRDefault="004674C4">
      <w:pPr>
        <w:pStyle w:val="ListParagraph"/>
        <w:numPr>
          <w:ilvl w:val="0"/>
          <w:numId w:val="9"/>
        </w:numPr>
        <w:spacing w:after="0" w:line="240" w:lineRule="auto"/>
      </w:pPr>
      <w:r w:rsidRPr="000C61AB">
        <w:t>prikaz osnovnih informacija o građevini</w:t>
      </w:r>
    </w:p>
    <w:p w14:paraId="19AEB07B" w14:textId="77777777" w:rsidR="004674C4" w:rsidRPr="000C61AB" w:rsidRDefault="004674C4">
      <w:pPr>
        <w:pStyle w:val="ListParagraph"/>
        <w:numPr>
          <w:ilvl w:val="0"/>
          <w:numId w:val="9"/>
        </w:numPr>
        <w:spacing w:after="0" w:line="240" w:lineRule="auto"/>
      </w:pPr>
      <w:r w:rsidRPr="000C61AB">
        <w:t>otvaranje detaljne stranice / sekcije pojedine zgrade</w:t>
      </w:r>
    </w:p>
    <w:p w14:paraId="5DB5142E" w14:textId="77777777" w:rsidR="004674C4" w:rsidRPr="000C61AB" w:rsidRDefault="004674C4">
      <w:pPr>
        <w:pStyle w:val="ListParagraph"/>
        <w:numPr>
          <w:ilvl w:val="0"/>
          <w:numId w:val="9"/>
        </w:numPr>
        <w:spacing w:after="0" w:line="240" w:lineRule="auto"/>
      </w:pPr>
      <w:r w:rsidRPr="000C61AB">
        <w:t>pregled na mobilnim i desktop uređajima</w:t>
      </w:r>
    </w:p>
    <w:p w14:paraId="06D41D14" w14:textId="77777777" w:rsidR="004674C4" w:rsidRPr="000C61AB" w:rsidRDefault="004674C4" w:rsidP="004674C4">
      <w:pPr>
        <w:pStyle w:val="ListParagraph"/>
        <w:spacing w:after="0" w:line="240" w:lineRule="auto"/>
      </w:pPr>
    </w:p>
    <w:p w14:paraId="126C3F1E" w14:textId="77777777" w:rsidR="004674C4" w:rsidRPr="000C61AB" w:rsidRDefault="004674C4" w:rsidP="004674C4">
      <w:pPr>
        <w:spacing w:after="0" w:line="240" w:lineRule="auto"/>
      </w:pPr>
      <w:r w:rsidRPr="000C61AB">
        <w:lastRenderedPageBreak/>
        <w:t>Klikom na pojedinu građevinu na karti korisniku se prikazuju osnovne informacije o zgradi i mogućnost ulaska u detaljan prikaz.</w:t>
      </w:r>
    </w:p>
    <w:p w14:paraId="5DBE13E0" w14:textId="77777777" w:rsidR="004674C4" w:rsidRPr="00AF4E42" w:rsidRDefault="004674C4" w:rsidP="004674C4">
      <w:pPr>
        <w:spacing w:after="0" w:line="240" w:lineRule="auto"/>
      </w:pPr>
    </w:p>
    <w:p w14:paraId="600D5822" w14:textId="77777777" w:rsidR="004674C4" w:rsidRPr="000C61AB" w:rsidRDefault="004674C4" w:rsidP="004674C4">
      <w:pPr>
        <w:spacing w:after="0" w:line="240" w:lineRule="auto"/>
      </w:pPr>
      <w:r w:rsidRPr="00AF4E42">
        <w:t xml:space="preserve">Osim putem karte, </w:t>
      </w:r>
      <w:r w:rsidRPr="000C61AB">
        <w:t>potrebno je omogućiti odabir zgrade i putem zasebnog izbornika / popisa zgrada, kako bi navigacija bila jednostavna i na mobilnim uređajima.</w:t>
      </w:r>
    </w:p>
    <w:p w14:paraId="7AFAEF6F" w14:textId="77777777" w:rsidR="004674C4" w:rsidRPr="000C61AB" w:rsidRDefault="004674C4" w:rsidP="004674C4">
      <w:pPr>
        <w:spacing w:after="0" w:line="240" w:lineRule="auto"/>
      </w:pPr>
    </w:p>
    <w:p w14:paraId="07C0626C" w14:textId="77777777" w:rsidR="004674C4" w:rsidRDefault="004674C4" w:rsidP="004674C4">
      <w:pPr>
        <w:spacing w:after="0" w:line="240" w:lineRule="auto"/>
        <w:rPr>
          <w:b/>
          <w:bCs/>
        </w:rPr>
      </w:pPr>
      <w:r w:rsidRPr="000C61AB">
        <w:rPr>
          <w:b/>
          <w:bCs/>
        </w:rPr>
        <w:t>2.4. Sadržajna cjelina za svaku zgradu</w:t>
      </w:r>
    </w:p>
    <w:p w14:paraId="43AA1C4F" w14:textId="77777777" w:rsidR="005C58DE" w:rsidRPr="000C61AB" w:rsidRDefault="005C58DE" w:rsidP="004674C4">
      <w:pPr>
        <w:spacing w:after="0" w:line="240" w:lineRule="auto"/>
        <w:rPr>
          <w:b/>
          <w:bCs/>
        </w:rPr>
      </w:pPr>
    </w:p>
    <w:p w14:paraId="7A8C8EB1" w14:textId="77777777" w:rsidR="004674C4" w:rsidRPr="000C61AB" w:rsidRDefault="004674C4" w:rsidP="004674C4">
      <w:pPr>
        <w:spacing w:after="0" w:line="240" w:lineRule="auto"/>
      </w:pPr>
      <w:r w:rsidRPr="000C61AB">
        <w:t>Za svaku zgradu potrebno je izraditi zasebnu sadržajnu cjelinu koja uključuje najmanje:</w:t>
      </w:r>
    </w:p>
    <w:p w14:paraId="7D4B04BF" w14:textId="77777777" w:rsidR="004674C4" w:rsidRPr="000C61AB" w:rsidRDefault="004674C4">
      <w:pPr>
        <w:pStyle w:val="ListParagraph"/>
        <w:numPr>
          <w:ilvl w:val="0"/>
          <w:numId w:val="10"/>
        </w:numPr>
        <w:spacing w:after="0" w:line="240" w:lineRule="auto"/>
      </w:pPr>
      <w:r w:rsidRPr="000C61AB">
        <w:t>naziv zgrade</w:t>
      </w:r>
    </w:p>
    <w:p w14:paraId="42021BAE" w14:textId="77777777" w:rsidR="004674C4" w:rsidRPr="000C61AB" w:rsidRDefault="004674C4">
      <w:pPr>
        <w:pStyle w:val="ListParagraph"/>
        <w:numPr>
          <w:ilvl w:val="0"/>
          <w:numId w:val="10"/>
        </w:numPr>
        <w:spacing w:after="0" w:line="240" w:lineRule="auto"/>
      </w:pPr>
      <w:r w:rsidRPr="000C61AB">
        <w:t>osnovni opis zgrade</w:t>
      </w:r>
    </w:p>
    <w:p w14:paraId="65ECCBA2" w14:textId="77777777" w:rsidR="004674C4" w:rsidRDefault="004674C4">
      <w:pPr>
        <w:pStyle w:val="ListParagraph"/>
        <w:numPr>
          <w:ilvl w:val="0"/>
          <w:numId w:val="10"/>
        </w:numPr>
        <w:spacing w:after="0" w:line="240" w:lineRule="auto"/>
      </w:pPr>
      <w:r w:rsidRPr="00152EE5">
        <w:t>kratki opis provedenih radova obnove</w:t>
      </w:r>
    </w:p>
    <w:p w14:paraId="484CF57F" w14:textId="77777777" w:rsidR="004674C4" w:rsidRDefault="004674C4">
      <w:pPr>
        <w:pStyle w:val="ListParagraph"/>
        <w:numPr>
          <w:ilvl w:val="0"/>
          <w:numId w:val="10"/>
        </w:numPr>
        <w:spacing w:after="0" w:line="240" w:lineRule="auto"/>
      </w:pPr>
      <w:r w:rsidRPr="00152EE5">
        <w:t>video prikaz obnove</w:t>
      </w:r>
    </w:p>
    <w:p w14:paraId="4B72D557" w14:textId="77777777" w:rsidR="004674C4" w:rsidRDefault="004674C4">
      <w:pPr>
        <w:pStyle w:val="ListParagraph"/>
        <w:numPr>
          <w:ilvl w:val="0"/>
          <w:numId w:val="10"/>
        </w:numPr>
        <w:spacing w:after="0" w:line="240" w:lineRule="auto"/>
      </w:pPr>
      <w:r w:rsidRPr="00152EE5">
        <w:t>prije / poslije usporedbe</w:t>
      </w:r>
    </w:p>
    <w:p w14:paraId="0F6F3A08" w14:textId="77777777" w:rsidR="004674C4" w:rsidRDefault="004674C4">
      <w:pPr>
        <w:pStyle w:val="ListParagraph"/>
        <w:numPr>
          <w:ilvl w:val="0"/>
          <w:numId w:val="10"/>
        </w:numPr>
        <w:spacing w:after="0" w:line="240" w:lineRule="auto"/>
      </w:pPr>
      <w:r w:rsidRPr="00152EE5">
        <w:t xml:space="preserve">visokorezolucijski </w:t>
      </w:r>
      <w:r w:rsidRPr="002468AA">
        <w:t>360</w:t>
      </w:r>
      <w:r w:rsidRPr="002468AA">
        <w:rPr>
          <w:rFonts w:cs="Calibri"/>
        </w:rPr>
        <w:t xml:space="preserve"> ̊</w:t>
      </w:r>
      <w:r w:rsidRPr="009B3631">
        <w:t xml:space="preserve"> </w:t>
      </w:r>
      <w:r w:rsidRPr="00152EE5">
        <w:t>prikaz</w:t>
      </w:r>
    </w:p>
    <w:p w14:paraId="39120D10" w14:textId="77777777" w:rsidR="004674C4" w:rsidRPr="000C61AB" w:rsidRDefault="004674C4">
      <w:pPr>
        <w:pStyle w:val="ListParagraph"/>
        <w:numPr>
          <w:ilvl w:val="0"/>
          <w:numId w:val="10"/>
        </w:numPr>
        <w:spacing w:after="0" w:line="240" w:lineRule="auto"/>
      </w:pPr>
      <w:r>
        <w:t>i</w:t>
      </w:r>
      <w:r w:rsidRPr="00152EE5">
        <w:t xml:space="preserve">nteraktivne POI </w:t>
      </w:r>
      <w:r w:rsidRPr="000C61AB">
        <w:t>točke unutar 360</w:t>
      </w:r>
      <w:r w:rsidRPr="000C61AB">
        <w:rPr>
          <w:rFonts w:cs="Calibri"/>
        </w:rPr>
        <w:t xml:space="preserve"> ̊</w:t>
      </w:r>
      <w:r w:rsidRPr="000C61AB">
        <w:t xml:space="preserve"> prikaza</w:t>
      </w:r>
    </w:p>
    <w:p w14:paraId="048BF595" w14:textId="77777777" w:rsidR="004674C4" w:rsidRPr="000C61AB" w:rsidRDefault="004674C4">
      <w:pPr>
        <w:pStyle w:val="ListParagraph"/>
        <w:numPr>
          <w:ilvl w:val="0"/>
          <w:numId w:val="10"/>
        </w:numPr>
        <w:spacing w:after="0" w:line="240" w:lineRule="auto"/>
      </w:pPr>
      <w:r w:rsidRPr="000C61AB">
        <w:t>galeriju fotografija</w:t>
      </w:r>
    </w:p>
    <w:p w14:paraId="0597B68D" w14:textId="405CEA4C" w:rsidR="004674C4" w:rsidRDefault="004674C4">
      <w:pPr>
        <w:pStyle w:val="ListParagraph"/>
        <w:numPr>
          <w:ilvl w:val="0"/>
          <w:numId w:val="10"/>
        </w:numPr>
        <w:spacing w:after="0" w:line="240" w:lineRule="auto"/>
      </w:pPr>
      <w:r w:rsidRPr="000C61AB">
        <w:t>dodatne informativne tekstove</w:t>
      </w:r>
    </w:p>
    <w:p w14:paraId="434E34D9" w14:textId="77777777" w:rsidR="005C58DE" w:rsidRPr="005C58DE" w:rsidRDefault="005C58DE" w:rsidP="005C58DE">
      <w:pPr>
        <w:pStyle w:val="ListParagraph"/>
        <w:spacing w:after="0" w:line="240" w:lineRule="auto"/>
      </w:pPr>
    </w:p>
    <w:p w14:paraId="284301E9" w14:textId="77777777" w:rsidR="004674C4" w:rsidRPr="000C61AB" w:rsidRDefault="004674C4" w:rsidP="004674C4">
      <w:pPr>
        <w:spacing w:after="0" w:line="240" w:lineRule="auto"/>
      </w:pPr>
      <w:r w:rsidRPr="000C61AB">
        <w:t>Sadržaj za svaku zgradu mora biti organiziran pregledno, logično i prilagođeno korisniku. Posebnu pozornost potrebno je posvetiti mobilnom prikazu, budući da se očekuje značajan broj korisnika na mobilnim uređajima.</w:t>
      </w:r>
    </w:p>
    <w:p w14:paraId="2DAD1473" w14:textId="77777777" w:rsidR="004674C4" w:rsidRPr="000C61AB" w:rsidRDefault="004674C4" w:rsidP="004674C4">
      <w:pPr>
        <w:spacing w:after="0" w:line="240" w:lineRule="auto"/>
      </w:pPr>
    </w:p>
    <w:p w14:paraId="63F63A38" w14:textId="77777777" w:rsidR="004674C4" w:rsidRDefault="004674C4" w:rsidP="004674C4">
      <w:pPr>
        <w:spacing w:after="0" w:line="240" w:lineRule="auto"/>
        <w:rPr>
          <w:b/>
          <w:bCs/>
        </w:rPr>
      </w:pPr>
      <w:r w:rsidRPr="000C61AB">
        <w:rPr>
          <w:b/>
          <w:bCs/>
        </w:rPr>
        <w:t>3. MULTIMEDIJALN I SADRŽAJI</w:t>
      </w:r>
    </w:p>
    <w:p w14:paraId="154FA9F5" w14:textId="77777777" w:rsidR="005C58DE" w:rsidRPr="000C61AB" w:rsidRDefault="005C58DE" w:rsidP="004674C4">
      <w:pPr>
        <w:spacing w:after="0" w:line="240" w:lineRule="auto"/>
        <w:rPr>
          <w:b/>
          <w:bCs/>
        </w:rPr>
      </w:pPr>
    </w:p>
    <w:p w14:paraId="78246A41" w14:textId="77777777" w:rsidR="004674C4" w:rsidRDefault="004674C4" w:rsidP="004674C4">
      <w:pPr>
        <w:spacing w:after="0" w:line="240" w:lineRule="auto"/>
        <w:rPr>
          <w:b/>
          <w:bCs/>
        </w:rPr>
      </w:pPr>
      <w:r w:rsidRPr="000C61AB">
        <w:rPr>
          <w:b/>
          <w:bCs/>
        </w:rPr>
        <w:t>3.1. Video prikaz obnove</w:t>
      </w:r>
    </w:p>
    <w:p w14:paraId="72B543A6" w14:textId="77777777" w:rsidR="005C58DE" w:rsidRPr="000C61AB" w:rsidRDefault="005C58DE" w:rsidP="004674C4">
      <w:pPr>
        <w:spacing w:after="0" w:line="240" w:lineRule="auto"/>
        <w:rPr>
          <w:b/>
          <w:bCs/>
        </w:rPr>
      </w:pPr>
    </w:p>
    <w:p w14:paraId="280D3FBE" w14:textId="77777777" w:rsidR="004674C4" w:rsidRPr="000C61AB" w:rsidRDefault="004674C4" w:rsidP="004674C4">
      <w:pPr>
        <w:spacing w:after="0" w:line="240" w:lineRule="auto"/>
      </w:pPr>
      <w:r w:rsidRPr="000C61AB">
        <w:t>Za svaku zgradu potrebno je snimiti i montirati kratki video prikaz obnove</w:t>
      </w:r>
    </w:p>
    <w:p w14:paraId="1F5326E1" w14:textId="77777777" w:rsidR="004674C4" w:rsidRPr="000C61AB" w:rsidRDefault="004674C4" w:rsidP="004674C4">
      <w:pPr>
        <w:spacing w:after="0" w:line="240" w:lineRule="auto"/>
      </w:pPr>
      <w:r w:rsidRPr="000C61AB">
        <w:t>Video mora prikazati najvažnije i najatraktivnije dijelove obnovljene zgrade, uključujući vanjske i unutarnje kadrove.</w:t>
      </w:r>
    </w:p>
    <w:p w14:paraId="54074AD2" w14:textId="77777777" w:rsidR="004674C4" w:rsidRPr="000C61AB" w:rsidRDefault="004674C4" w:rsidP="004674C4">
      <w:pPr>
        <w:spacing w:after="0" w:line="240" w:lineRule="auto"/>
      </w:pPr>
      <w:r w:rsidRPr="000C61AB">
        <w:t>Predviđeno trajanje pojedinog videa je približno 1 minuta, kako bi sadržaj bio dinamičan, pregledan i prilagođen web prikazu.</w:t>
      </w:r>
    </w:p>
    <w:p w14:paraId="36CE4643" w14:textId="77777777" w:rsidR="004674C4" w:rsidRPr="000C61AB" w:rsidRDefault="004674C4" w:rsidP="004674C4">
      <w:pPr>
        <w:spacing w:after="0" w:line="240" w:lineRule="auto"/>
      </w:pPr>
    </w:p>
    <w:p w14:paraId="226A485E" w14:textId="77777777" w:rsidR="004674C4" w:rsidRPr="000C61AB" w:rsidRDefault="004674C4" w:rsidP="004674C4">
      <w:pPr>
        <w:spacing w:after="0" w:line="240" w:lineRule="auto"/>
      </w:pPr>
      <w:r w:rsidRPr="000C61AB">
        <w:t>Video za svaku zgradu treba uključivati:</w:t>
      </w:r>
    </w:p>
    <w:p w14:paraId="6266F153" w14:textId="77777777" w:rsidR="004674C4" w:rsidRPr="000C61AB" w:rsidRDefault="004674C4">
      <w:pPr>
        <w:pStyle w:val="ListParagraph"/>
        <w:numPr>
          <w:ilvl w:val="0"/>
          <w:numId w:val="11"/>
        </w:numPr>
        <w:spacing w:after="0" w:line="240" w:lineRule="auto"/>
      </w:pPr>
      <w:r w:rsidRPr="000C61AB">
        <w:t>uvodni kadar zgrada izvana</w:t>
      </w:r>
    </w:p>
    <w:p w14:paraId="2244D951" w14:textId="77777777" w:rsidR="004674C4" w:rsidRPr="000C61AB" w:rsidRDefault="004674C4">
      <w:pPr>
        <w:pStyle w:val="ListParagraph"/>
        <w:numPr>
          <w:ilvl w:val="0"/>
          <w:numId w:val="11"/>
        </w:numPr>
        <w:spacing w:after="0" w:line="240" w:lineRule="auto"/>
      </w:pPr>
      <w:r w:rsidRPr="000C61AB">
        <w:t>prema potrebi zračne / dron kadrove eksterijera, gdje je to izvedivo i dopušteno</w:t>
      </w:r>
    </w:p>
    <w:p w14:paraId="4651BBF0" w14:textId="77777777" w:rsidR="004674C4" w:rsidRPr="000C61AB" w:rsidRDefault="004674C4">
      <w:pPr>
        <w:pStyle w:val="ListParagraph"/>
        <w:numPr>
          <w:ilvl w:val="0"/>
          <w:numId w:val="11"/>
        </w:numPr>
        <w:spacing w:after="0" w:line="240" w:lineRule="auto"/>
      </w:pPr>
      <w:r w:rsidRPr="000C61AB">
        <w:t>najvažnije kadrove interijera</w:t>
      </w:r>
    </w:p>
    <w:p w14:paraId="48A3B2EA" w14:textId="77777777" w:rsidR="004674C4" w:rsidRPr="000C61AB" w:rsidRDefault="004674C4">
      <w:pPr>
        <w:pStyle w:val="ListParagraph"/>
        <w:numPr>
          <w:ilvl w:val="0"/>
          <w:numId w:val="11"/>
        </w:numPr>
        <w:spacing w:after="0" w:line="240" w:lineRule="auto"/>
      </w:pPr>
      <w:r w:rsidRPr="000C61AB">
        <w:t>detalje obnove</w:t>
      </w:r>
    </w:p>
    <w:p w14:paraId="4B1394D9" w14:textId="77777777" w:rsidR="004674C4" w:rsidRDefault="004674C4">
      <w:pPr>
        <w:pStyle w:val="ListParagraph"/>
        <w:numPr>
          <w:ilvl w:val="0"/>
          <w:numId w:val="11"/>
        </w:numPr>
        <w:spacing w:after="0" w:line="240" w:lineRule="auto"/>
      </w:pPr>
      <w:r w:rsidRPr="0068307C">
        <w:t>oslike, dekorativne elemente, arhitektonske detalje i</w:t>
      </w:r>
      <w:r>
        <w:t xml:space="preserve"> </w:t>
      </w:r>
      <w:r w:rsidRPr="0068307C">
        <w:t>druge istaknute elemente</w:t>
      </w:r>
    </w:p>
    <w:p w14:paraId="49421A81" w14:textId="77777777" w:rsidR="004674C4" w:rsidRDefault="004674C4">
      <w:pPr>
        <w:pStyle w:val="ListParagraph"/>
        <w:numPr>
          <w:ilvl w:val="0"/>
          <w:numId w:val="11"/>
        </w:numPr>
        <w:spacing w:after="0" w:line="240" w:lineRule="auto"/>
      </w:pPr>
      <w:r w:rsidRPr="0068307C">
        <w:t>glazbenu podlogu</w:t>
      </w:r>
    </w:p>
    <w:p w14:paraId="07FFA042" w14:textId="77777777" w:rsidR="004674C4" w:rsidRDefault="004674C4">
      <w:pPr>
        <w:pStyle w:val="ListParagraph"/>
        <w:numPr>
          <w:ilvl w:val="0"/>
          <w:numId w:val="11"/>
        </w:numPr>
        <w:spacing w:after="0" w:line="240" w:lineRule="auto"/>
      </w:pPr>
      <w:r w:rsidRPr="0068307C">
        <w:t>titlove ili</w:t>
      </w:r>
      <w:r>
        <w:t xml:space="preserve"> </w:t>
      </w:r>
      <w:r w:rsidRPr="0068307C">
        <w:t>tekstualne natpise s klju</w:t>
      </w:r>
      <w:r>
        <w:t>č</w:t>
      </w:r>
      <w:r w:rsidRPr="0068307C">
        <w:t>nim informacijama</w:t>
      </w:r>
    </w:p>
    <w:p w14:paraId="74B3ABD6" w14:textId="77777777" w:rsidR="004674C4" w:rsidRPr="0068307C" w:rsidRDefault="004674C4" w:rsidP="00291951">
      <w:pPr>
        <w:pStyle w:val="ListParagraph"/>
        <w:spacing w:after="0" w:line="240" w:lineRule="auto"/>
      </w:pPr>
    </w:p>
    <w:p w14:paraId="2BD422DC" w14:textId="77777777" w:rsidR="004674C4" w:rsidRDefault="004674C4" w:rsidP="004674C4">
      <w:pPr>
        <w:spacing w:after="0" w:line="240" w:lineRule="auto"/>
      </w:pPr>
      <w:r w:rsidRPr="00AF4E42">
        <w:t>Video treba biti montiran u suvremenom, dinami</w:t>
      </w:r>
      <w:r>
        <w:t>č</w:t>
      </w:r>
      <w:r w:rsidRPr="00AF4E42">
        <w:t>nom i reprezentativnom stilu. Cilj nije</w:t>
      </w:r>
      <w:r>
        <w:t xml:space="preserve"> </w:t>
      </w:r>
      <w:r w:rsidRPr="00AF4E42">
        <w:t>izraditi duga</w:t>
      </w:r>
      <w:r>
        <w:t>č</w:t>
      </w:r>
      <w:r w:rsidRPr="00AF4E42">
        <w:t>ak dokumentarni video, nego kratak i efektan prikaz najva</w:t>
      </w:r>
      <w:r>
        <w:t>ž</w:t>
      </w:r>
      <w:r w:rsidRPr="00AF4E42">
        <w:t>nijih rezultata</w:t>
      </w:r>
      <w:r>
        <w:t xml:space="preserve"> </w:t>
      </w:r>
      <w:r w:rsidRPr="00AF4E42">
        <w:t>obnove.</w:t>
      </w:r>
    </w:p>
    <w:p w14:paraId="044A1DFA" w14:textId="77777777" w:rsidR="004674C4" w:rsidRPr="00AF4E42" w:rsidRDefault="004674C4" w:rsidP="004674C4">
      <w:pPr>
        <w:spacing w:after="0" w:line="240" w:lineRule="auto"/>
      </w:pPr>
    </w:p>
    <w:p w14:paraId="2A6CC14F" w14:textId="7D1D34F1" w:rsidR="004674C4" w:rsidRPr="00AF4E42" w:rsidRDefault="004674C4" w:rsidP="004674C4">
      <w:pPr>
        <w:spacing w:after="0" w:line="240" w:lineRule="auto"/>
      </w:pPr>
      <w:r w:rsidRPr="00AF4E42">
        <w:t>Video materijali moraju biti integrirani u web aplikaciju, a ponuditelj ih mora dodatno</w:t>
      </w:r>
      <w:r>
        <w:t xml:space="preserve"> </w:t>
      </w:r>
      <w:r w:rsidRPr="00AF4E42">
        <w:t>isporu</w:t>
      </w:r>
      <w:r>
        <w:t>č</w:t>
      </w:r>
      <w:r w:rsidRPr="00AF4E42">
        <w:t>iti naru</w:t>
      </w:r>
      <w:r>
        <w:t>č</w:t>
      </w:r>
      <w:r w:rsidRPr="00AF4E42">
        <w:t>itelju kao zasebne video datoteke u 4K rezoluciji, kako bi ih naru</w:t>
      </w:r>
      <w:r>
        <w:t>č</w:t>
      </w:r>
      <w:r w:rsidRPr="00AF4E42">
        <w:t>itelj</w:t>
      </w:r>
      <w:r>
        <w:t xml:space="preserve"> </w:t>
      </w:r>
      <w:r w:rsidRPr="00AF4E42">
        <w:t>mogao koristiti i</w:t>
      </w:r>
      <w:r w:rsidR="00291951">
        <w:t xml:space="preserve"> </w:t>
      </w:r>
      <w:r w:rsidRPr="00AF4E42">
        <w:t>za druge komunikacijske i promotivne potrebe.</w:t>
      </w:r>
    </w:p>
    <w:p w14:paraId="2940C419" w14:textId="77777777" w:rsidR="004674C4" w:rsidRDefault="004674C4" w:rsidP="004674C4">
      <w:pPr>
        <w:spacing w:after="0" w:line="240" w:lineRule="auto"/>
      </w:pPr>
    </w:p>
    <w:p w14:paraId="34AFC91A" w14:textId="77777777" w:rsidR="004674C4" w:rsidRDefault="004674C4" w:rsidP="004674C4">
      <w:pPr>
        <w:spacing w:after="0" w:line="240" w:lineRule="auto"/>
        <w:rPr>
          <w:b/>
          <w:bCs/>
        </w:rPr>
      </w:pPr>
      <w:r w:rsidRPr="008722D2">
        <w:rPr>
          <w:b/>
          <w:bCs/>
        </w:rPr>
        <w:t>3.2. Sekcija "Prije i poslije obnove"</w:t>
      </w:r>
    </w:p>
    <w:p w14:paraId="5D3F5F41" w14:textId="77777777" w:rsidR="00291951" w:rsidRPr="008722D2" w:rsidRDefault="00291951" w:rsidP="004674C4">
      <w:pPr>
        <w:spacing w:after="0" w:line="240" w:lineRule="auto"/>
        <w:rPr>
          <w:b/>
          <w:bCs/>
        </w:rPr>
      </w:pPr>
    </w:p>
    <w:p w14:paraId="56C2B200" w14:textId="77777777" w:rsidR="004674C4" w:rsidRPr="000C61AB" w:rsidRDefault="004674C4" w:rsidP="004674C4">
      <w:pPr>
        <w:spacing w:after="0" w:line="240" w:lineRule="auto"/>
      </w:pPr>
      <w:r w:rsidRPr="000C61AB">
        <w:lastRenderedPageBreak/>
        <w:t xml:space="preserve">Za svaku zgradu potrebno je izraditi sekciju "Prije i poslije obnove" </w:t>
      </w:r>
    </w:p>
    <w:p w14:paraId="063395C0" w14:textId="77777777" w:rsidR="004674C4" w:rsidRPr="000C61AB" w:rsidRDefault="004674C4" w:rsidP="004674C4">
      <w:pPr>
        <w:spacing w:after="0" w:line="240" w:lineRule="auto"/>
      </w:pPr>
      <w:r w:rsidRPr="000C61AB">
        <w:t>U ovoj sekciji potrebno je prikazati najmanje 5 usporedbi prije i poslije obnove po zgradi.</w:t>
      </w:r>
    </w:p>
    <w:p w14:paraId="0404A1DF" w14:textId="77777777" w:rsidR="004674C4" w:rsidRPr="000C61AB" w:rsidRDefault="004674C4" w:rsidP="004674C4">
      <w:pPr>
        <w:spacing w:after="0" w:line="240" w:lineRule="auto"/>
      </w:pPr>
    </w:p>
    <w:p w14:paraId="40C2A78D" w14:textId="77777777" w:rsidR="004674C4" w:rsidRPr="000C61AB" w:rsidRDefault="004674C4" w:rsidP="004674C4">
      <w:pPr>
        <w:spacing w:after="0" w:line="240" w:lineRule="auto"/>
      </w:pPr>
      <w:r w:rsidRPr="000C61AB">
        <w:t>Usporedbe se izrađuju na temelju fotografija stanja prije obnove koje dostavlja naručitelj</w:t>
      </w:r>
    </w:p>
    <w:p w14:paraId="06A2A744" w14:textId="77777777" w:rsidR="004674C4" w:rsidRDefault="004674C4" w:rsidP="004674C4">
      <w:pPr>
        <w:spacing w:after="0" w:line="240" w:lineRule="auto"/>
      </w:pPr>
      <w:r w:rsidRPr="00AF4E42">
        <w:t>i novih fotografija stanja nakon obnove koje snima ponuditelj.</w:t>
      </w:r>
    </w:p>
    <w:p w14:paraId="28F7836B" w14:textId="77777777" w:rsidR="004674C4" w:rsidRPr="00AF4E42" w:rsidRDefault="004674C4" w:rsidP="004674C4">
      <w:pPr>
        <w:spacing w:after="0" w:line="240" w:lineRule="auto"/>
      </w:pPr>
    </w:p>
    <w:p w14:paraId="3A795DB0" w14:textId="77777777" w:rsidR="004674C4" w:rsidRDefault="004674C4" w:rsidP="004674C4">
      <w:pPr>
        <w:spacing w:after="0" w:line="240" w:lineRule="auto"/>
      </w:pPr>
      <w:r w:rsidRPr="00AF4E42">
        <w:t>Ponuditelj je du</w:t>
      </w:r>
      <w:r>
        <w:t>ž</w:t>
      </w:r>
      <w:r w:rsidRPr="00AF4E42">
        <w:t>an, koliko je to tehni</w:t>
      </w:r>
      <w:r>
        <w:t>č</w:t>
      </w:r>
      <w:r w:rsidRPr="00AF4E42">
        <w:t>ki mogu</w:t>
      </w:r>
      <w:r>
        <w:t>ć</w:t>
      </w:r>
      <w:r w:rsidRPr="00AF4E42">
        <w:t>e, snimiti nove fotografije iz istog ili vrlo</w:t>
      </w:r>
      <w:r>
        <w:t xml:space="preserve"> </w:t>
      </w:r>
      <w:r w:rsidRPr="00AF4E42">
        <w:t>sli</w:t>
      </w:r>
      <w:r>
        <w:t>č</w:t>
      </w:r>
      <w:r w:rsidRPr="00AF4E42">
        <w:t>nog kuta kao dostavljene fotografije prije obnove, kako bi usporedba bila jasna,</w:t>
      </w:r>
      <w:r>
        <w:t xml:space="preserve"> </w:t>
      </w:r>
      <w:r w:rsidRPr="00AF4E42">
        <w:t>vjerodostojna i vizualno u</w:t>
      </w:r>
      <w:r>
        <w:t>č</w:t>
      </w:r>
      <w:r w:rsidRPr="00AF4E42">
        <w:t>inkovita.</w:t>
      </w:r>
    </w:p>
    <w:p w14:paraId="301A9785" w14:textId="77777777" w:rsidR="0068469D" w:rsidRPr="00AF4E42" w:rsidRDefault="0068469D" w:rsidP="004674C4">
      <w:pPr>
        <w:spacing w:after="0" w:line="240" w:lineRule="auto"/>
      </w:pPr>
    </w:p>
    <w:p w14:paraId="5D0BFD28" w14:textId="77777777" w:rsidR="004674C4" w:rsidRDefault="004674C4" w:rsidP="004674C4">
      <w:pPr>
        <w:spacing w:after="0" w:line="240" w:lineRule="auto"/>
      </w:pPr>
      <w:r w:rsidRPr="00AF4E42">
        <w:t>Svaka usporedba mora biti prikazana pomo</w:t>
      </w:r>
      <w:r>
        <w:t>ć</w:t>
      </w:r>
      <w:r w:rsidRPr="00AF4E42">
        <w:t>u interaktivnog slidera kojim korisnik mo</w:t>
      </w:r>
      <w:r>
        <w:t>ž</w:t>
      </w:r>
      <w:r w:rsidRPr="00AF4E42">
        <w:t>e</w:t>
      </w:r>
      <w:r>
        <w:t xml:space="preserve"> p</w:t>
      </w:r>
      <w:r w:rsidRPr="00AF4E42">
        <w:t>omicat</w:t>
      </w:r>
      <w:r>
        <w:t>i</w:t>
      </w:r>
      <w:r w:rsidRPr="00AF4E42">
        <w:t xml:space="preserve"> granicu izme</w:t>
      </w:r>
      <w:r>
        <w:t>đ</w:t>
      </w:r>
      <w:r w:rsidRPr="00AF4E42">
        <w:t>u prikaza prije i poslije obnove.</w:t>
      </w:r>
    </w:p>
    <w:p w14:paraId="62F5C7FA" w14:textId="77777777" w:rsidR="0068469D" w:rsidRPr="00AF4E42" w:rsidRDefault="0068469D" w:rsidP="004674C4">
      <w:pPr>
        <w:spacing w:after="0" w:line="240" w:lineRule="auto"/>
      </w:pPr>
    </w:p>
    <w:p w14:paraId="2FFBC7AA" w14:textId="77777777" w:rsidR="004674C4" w:rsidRDefault="004674C4" w:rsidP="004674C4">
      <w:pPr>
        <w:spacing w:after="0" w:line="240" w:lineRule="auto"/>
      </w:pPr>
      <w:r w:rsidRPr="00AF4E42">
        <w:t>Cilj ove sekcije je korisniku na jednostavan i vizualno razumljiv na</w:t>
      </w:r>
      <w:r>
        <w:t>č</w:t>
      </w:r>
      <w:r w:rsidRPr="00AF4E42">
        <w:t>in prikazati razliku</w:t>
      </w:r>
      <w:r>
        <w:t xml:space="preserve"> </w:t>
      </w:r>
      <w:r w:rsidRPr="00AF4E42">
        <w:t>izme</w:t>
      </w:r>
      <w:r>
        <w:t>đ</w:t>
      </w:r>
      <w:r w:rsidRPr="00AF4E42">
        <w:t>u stanja prije obnove i stanja nakon izvedenih radova.</w:t>
      </w:r>
    </w:p>
    <w:p w14:paraId="6927A051" w14:textId="77777777" w:rsidR="004674C4" w:rsidRPr="00AF4E42" w:rsidRDefault="004674C4" w:rsidP="004674C4">
      <w:pPr>
        <w:spacing w:after="0" w:line="240" w:lineRule="auto"/>
      </w:pPr>
    </w:p>
    <w:p w14:paraId="303E4248" w14:textId="77777777" w:rsidR="004674C4" w:rsidRDefault="004674C4" w:rsidP="004674C4">
      <w:pPr>
        <w:spacing w:after="0" w:line="240" w:lineRule="auto"/>
        <w:rPr>
          <w:b/>
          <w:bCs/>
        </w:rPr>
      </w:pPr>
      <w:r w:rsidRPr="00091DEA">
        <w:rPr>
          <w:b/>
          <w:bCs/>
        </w:rPr>
        <w:t xml:space="preserve">3.3. Visokorezolucijski </w:t>
      </w:r>
      <w:r w:rsidRPr="00BA3151">
        <w:rPr>
          <w:b/>
          <w:bCs/>
        </w:rPr>
        <w:t>360̊   prikaz</w:t>
      </w:r>
    </w:p>
    <w:p w14:paraId="23534834" w14:textId="77777777" w:rsidR="00871B92" w:rsidRPr="00091DEA" w:rsidRDefault="00871B92" w:rsidP="004674C4">
      <w:pPr>
        <w:spacing w:after="0" w:line="240" w:lineRule="auto"/>
        <w:rPr>
          <w:b/>
          <w:bCs/>
        </w:rPr>
      </w:pPr>
    </w:p>
    <w:p w14:paraId="5F818B7D" w14:textId="77777777" w:rsidR="004674C4" w:rsidRDefault="004674C4" w:rsidP="004674C4">
      <w:pPr>
        <w:spacing w:after="0" w:line="240" w:lineRule="auto"/>
      </w:pPr>
      <w:r w:rsidRPr="00AF4E42">
        <w:t xml:space="preserve">Za svaku </w:t>
      </w:r>
      <w:r>
        <w:t>građevin</w:t>
      </w:r>
      <w:r w:rsidRPr="00AF4E42">
        <w:t xml:space="preserve">u potrebno je izraditi najmanje jedan visokorezolucijski </w:t>
      </w:r>
      <w:r w:rsidRPr="002468AA">
        <w:t>360</w:t>
      </w:r>
      <w:r>
        <w:t>̊   prikaz</w:t>
      </w:r>
      <w:r w:rsidRPr="00AF4E42">
        <w:t xml:space="preserve"> reprezentativnijeg ili najzanimljivijeg dijela obnovljenog prostora.</w:t>
      </w:r>
    </w:p>
    <w:p w14:paraId="07D11141" w14:textId="77777777" w:rsidR="004674C4" w:rsidRPr="00AF4E42" w:rsidRDefault="004674C4" w:rsidP="004674C4">
      <w:pPr>
        <w:spacing w:after="0" w:line="240" w:lineRule="auto"/>
      </w:pPr>
    </w:p>
    <w:p w14:paraId="7A8FB217" w14:textId="77777777" w:rsidR="004674C4" w:rsidRDefault="004674C4" w:rsidP="004674C4">
      <w:pPr>
        <w:spacing w:after="0" w:line="240" w:lineRule="auto"/>
      </w:pPr>
      <w:r w:rsidRPr="00AF4E42">
        <w:t>Primjeri prostora mogu uklju</w:t>
      </w:r>
      <w:r>
        <w:t>č</w:t>
      </w:r>
      <w:r w:rsidRPr="00AF4E42">
        <w:t>ivati:</w:t>
      </w:r>
    </w:p>
    <w:p w14:paraId="75B0277F" w14:textId="77777777" w:rsidR="004674C4" w:rsidRDefault="004674C4">
      <w:pPr>
        <w:pStyle w:val="ListParagraph"/>
        <w:numPr>
          <w:ilvl w:val="0"/>
          <w:numId w:val="12"/>
        </w:numPr>
        <w:spacing w:after="0" w:line="240" w:lineRule="auto"/>
      </w:pPr>
      <w:r>
        <w:t>atrij</w:t>
      </w:r>
      <w:r w:rsidRPr="00091DEA">
        <w:t xml:space="preserve"> Pala</w:t>
      </w:r>
      <w:r>
        <w:t>č</w:t>
      </w:r>
      <w:r w:rsidRPr="00091DEA">
        <w:t>e HAZU</w:t>
      </w:r>
    </w:p>
    <w:p w14:paraId="01E818D2" w14:textId="77777777" w:rsidR="004674C4" w:rsidRDefault="004674C4">
      <w:pPr>
        <w:pStyle w:val="ListParagraph"/>
        <w:numPr>
          <w:ilvl w:val="0"/>
          <w:numId w:val="12"/>
        </w:numPr>
        <w:spacing w:after="0" w:line="240" w:lineRule="auto"/>
      </w:pPr>
      <w:r>
        <w:t xml:space="preserve">reprezentativne </w:t>
      </w:r>
      <w:r w:rsidRPr="00091DEA">
        <w:t>dvorane</w:t>
      </w:r>
    </w:p>
    <w:p w14:paraId="400CD022" w14:textId="77777777" w:rsidR="004674C4" w:rsidRDefault="004674C4">
      <w:pPr>
        <w:pStyle w:val="ListParagraph"/>
        <w:numPr>
          <w:ilvl w:val="0"/>
          <w:numId w:val="12"/>
        </w:numPr>
        <w:spacing w:after="0" w:line="240" w:lineRule="auto"/>
      </w:pPr>
      <w:r w:rsidRPr="00091DEA">
        <w:t>prostore s oslicima</w:t>
      </w:r>
    </w:p>
    <w:p w14:paraId="469989C3" w14:textId="77777777" w:rsidR="004674C4" w:rsidRDefault="004674C4">
      <w:pPr>
        <w:pStyle w:val="ListParagraph"/>
        <w:numPr>
          <w:ilvl w:val="0"/>
          <w:numId w:val="12"/>
        </w:numPr>
        <w:spacing w:after="0" w:line="240" w:lineRule="auto"/>
      </w:pPr>
      <w:r>
        <w:t>o</w:t>
      </w:r>
      <w:r w:rsidRPr="00091DEA">
        <w:t>bnovljene</w:t>
      </w:r>
      <w:r>
        <w:t xml:space="preserve"> </w:t>
      </w:r>
      <w:r w:rsidRPr="00091DEA">
        <w:t>interijere</w:t>
      </w:r>
    </w:p>
    <w:p w14:paraId="0B46CD6B" w14:textId="77777777" w:rsidR="004674C4" w:rsidRDefault="004674C4">
      <w:pPr>
        <w:pStyle w:val="ListParagraph"/>
        <w:numPr>
          <w:ilvl w:val="0"/>
          <w:numId w:val="12"/>
        </w:numPr>
        <w:spacing w:after="0" w:line="240" w:lineRule="auto"/>
      </w:pPr>
      <w:r>
        <w:t>p</w:t>
      </w:r>
      <w:r w:rsidRPr="00091DEA">
        <w:t>rostore s izra</w:t>
      </w:r>
      <w:r>
        <w:t>ž</w:t>
      </w:r>
      <w:r w:rsidRPr="00091DEA">
        <w:t>enim arhitektonskim ili dekorativnim detaljima</w:t>
      </w:r>
    </w:p>
    <w:p w14:paraId="3643319A" w14:textId="77777777" w:rsidR="004674C4" w:rsidRPr="00091DEA" w:rsidRDefault="004674C4" w:rsidP="004674C4">
      <w:pPr>
        <w:pStyle w:val="ListParagraph"/>
        <w:spacing w:after="0" w:line="240" w:lineRule="auto"/>
      </w:pPr>
    </w:p>
    <w:p w14:paraId="4AD2AF78" w14:textId="77777777" w:rsidR="004674C4" w:rsidRPr="00AF4E42" w:rsidRDefault="004674C4" w:rsidP="004674C4">
      <w:pPr>
        <w:spacing w:after="0" w:line="240" w:lineRule="auto"/>
      </w:pPr>
      <w:r>
        <w:t xml:space="preserve"> </w:t>
      </w:r>
      <w:r w:rsidRPr="00BA3151">
        <w:t xml:space="preserve">360̊   prikaz </w:t>
      </w:r>
      <w:r w:rsidRPr="00AF4E42">
        <w:t xml:space="preserve">mora </w:t>
      </w:r>
      <w:r>
        <w:t xml:space="preserve">omogućiti </w:t>
      </w:r>
      <w:r w:rsidRPr="00AF4E42">
        <w:t>korisniku da prostor pregledava u svim smjerovima, zumira</w:t>
      </w:r>
      <w:r>
        <w:t xml:space="preserve"> </w:t>
      </w:r>
      <w:r w:rsidRPr="00AF4E42">
        <w:t>detalje i istra</w:t>
      </w:r>
      <w:r>
        <w:t>ž</w:t>
      </w:r>
      <w:r w:rsidRPr="00AF4E42">
        <w:t>uje obnovljene elemente.</w:t>
      </w:r>
    </w:p>
    <w:p w14:paraId="0FA27639" w14:textId="77777777" w:rsidR="004674C4" w:rsidRDefault="004674C4" w:rsidP="004674C4">
      <w:pPr>
        <w:spacing w:after="0" w:line="240" w:lineRule="auto"/>
      </w:pPr>
      <w:r w:rsidRPr="00AF4E42">
        <w:t>Ovaj element posebno je va</w:t>
      </w:r>
      <w:r>
        <w:t>ž</w:t>
      </w:r>
      <w:r w:rsidRPr="00AF4E42">
        <w:t>an jer omogu</w:t>
      </w:r>
      <w:r>
        <w:t>ć</w:t>
      </w:r>
      <w:r w:rsidRPr="00AF4E42">
        <w:t>uje prikaz prostora i detalja koje klasi</w:t>
      </w:r>
      <w:r>
        <w:t>č</w:t>
      </w:r>
      <w:r w:rsidRPr="00AF4E42">
        <w:t>na</w:t>
      </w:r>
      <w:r>
        <w:t xml:space="preserve"> </w:t>
      </w:r>
      <w:r w:rsidRPr="00AF4E42">
        <w:t>fotografija ili kratki video ne mogu prikazati na jednako interaktivan na</w:t>
      </w:r>
      <w:r>
        <w:t>č</w:t>
      </w:r>
      <w:r w:rsidRPr="00AF4E42">
        <w:t xml:space="preserve">in. Kroz </w:t>
      </w:r>
      <w:r w:rsidRPr="00BA3151">
        <w:t>360̊   prikaz</w:t>
      </w:r>
      <w:r w:rsidRPr="00AF4E42">
        <w:t xml:space="preserve"> korisnik mo</w:t>
      </w:r>
      <w:r>
        <w:t>ž</w:t>
      </w:r>
      <w:r w:rsidRPr="00AF4E42">
        <w:t>e samostalno istra</w:t>
      </w:r>
      <w:r>
        <w:t>ž</w:t>
      </w:r>
      <w:r w:rsidRPr="00AF4E42">
        <w:t>ivati prostor, gledati od poda do stropa, zumirati</w:t>
      </w:r>
      <w:r>
        <w:t xml:space="preserve"> </w:t>
      </w:r>
      <w:r w:rsidRPr="00AF4E42">
        <w:t xml:space="preserve">detalje i pregledavati </w:t>
      </w:r>
      <w:r>
        <w:t>o</w:t>
      </w:r>
      <w:r w:rsidRPr="00AF4E42">
        <w:t>zna</w:t>
      </w:r>
      <w:r>
        <w:t>č</w:t>
      </w:r>
      <w:r w:rsidRPr="00AF4E42">
        <w:t>ene elemente obnove.</w:t>
      </w:r>
    </w:p>
    <w:p w14:paraId="669E2433" w14:textId="77777777" w:rsidR="004674C4" w:rsidRPr="00AF4E42" w:rsidRDefault="004674C4" w:rsidP="004674C4">
      <w:pPr>
        <w:spacing w:after="0" w:line="240" w:lineRule="auto"/>
      </w:pPr>
    </w:p>
    <w:p w14:paraId="5BDF9AE8" w14:textId="77777777" w:rsidR="004674C4" w:rsidRDefault="004674C4" w:rsidP="004674C4">
      <w:pPr>
        <w:spacing w:after="0" w:line="240" w:lineRule="auto"/>
      </w:pPr>
      <w:r w:rsidRPr="00C93409">
        <w:rPr>
          <w:b/>
          <w:bCs/>
        </w:rPr>
        <w:t xml:space="preserve">3.4. Tehnički </w:t>
      </w:r>
      <w:r w:rsidRPr="00EB3A8D">
        <w:t xml:space="preserve">zahtjev za </w:t>
      </w:r>
      <w:r w:rsidRPr="00BA3151">
        <w:t>360̊   prikaz</w:t>
      </w:r>
      <w:r>
        <w:t xml:space="preserve"> panorame</w:t>
      </w:r>
    </w:p>
    <w:p w14:paraId="6E22466E" w14:textId="77777777" w:rsidR="00871B92" w:rsidRPr="00C93409" w:rsidRDefault="00871B92" w:rsidP="004674C4">
      <w:pPr>
        <w:spacing w:after="0" w:line="240" w:lineRule="auto"/>
        <w:rPr>
          <w:b/>
          <w:bCs/>
        </w:rPr>
      </w:pPr>
    </w:p>
    <w:p w14:paraId="2C46A314" w14:textId="77777777" w:rsidR="004674C4" w:rsidRDefault="004674C4" w:rsidP="004674C4">
      <w:pPr>
        <w:spacing w:after="0" w:line="240" w:lineRule="auto"/>
      </w:pPr>
      <w:r w:rsidRPr="00AF4E42">
        <w:t xml:space="preserve">Svaka </w:t>
      </w:r>
      <w:r w:rsidRPr="00E24E92">
        <w:t xml:space="preserve">360̊   </w:t>
      </w:r>
      <w:r w:rsidRPr="00AF4E42">
        <w:t>panorama mora zadovoljiti sljede</w:t>
      </w:r>
      <w:r>
        <w:t>ć</w:t>
      </w:r>
      <w:r w:rsidRPr="00AF4E42">
        <w:t>e minimalne tehni</w:t>
      </w:r>
      <w:r>
        <w:t>č</w:t>
      </w:r>
      <w:r w:rsidRPr="00AF4E42">
        <w:t>ke uvjete:</w:t>
      </w:r>
    </w:p>
    <w:p w14:paraId="2CEB0637" w14:textId="77777777" w:rsidR="004674C4" w:rsidRDefault="004674C4">
      <w:pPr>
        <w:pStyle w:val="ListParagraph"/>
        <w:numPr>
          <w:ilvl w:val="0"/>
          <w:numId w:val="13"/>
        </w:numPr>
        <w:spacing w:after="0" w:line="240" w:lineRule="auto"/>
      </w:pPr>
      <w:r w:rsidRPr="00C93409">
        <w:t>e</w:t>
      </w:r>
      <w:r>
        <w:t>q</w:t>
      </w:r>
      <w:r w:rsidRPr="00C93409">
        <w:t>uirectangular</w:t>
      </w:r>
      <w:r>
        <w:t xml:space="preserve"> </w:t>
      </w:r>
      <w:r w:rsidRPr="00C93409">
        <w:t>format</w:t>
      </w:r>
    </w:p>
    <w:p w14:paraId="4F5A3E8D" w14:textId="77777777" w:rsidR="004674C4" w:rsidRDefault="004674C4">
      <w:pPr>
        <w:pStyle w:val="ListParagraph"/>
        <w:numPr>
          <w:ilvl w:val="0"/>
          <w:numId w:val="13"/>
        </w:numPr>
        <w:spacing w:after="0" w:line="240" w:lineRule="auto"/>
      </w:pPr>
      <w:r w:rsidRPr="00C93409">
        <w:t>omjer stranica 2:1</w:t>
      </w:r>
    </w:p>
    <w:p w14:paraId="541E8781" w14:textId="77777777" w:rsidR="004674C4" w:rsidRDefault="004674C4">
      <w:pPr>
        <w:pStyle w:val="ListParagraph"/>
        <w:numPr>
          <w:ilvl w:val="0"/>
          <w:numId w:val="13"/>
        </w:numPr>
        <w:spacing w:after="0" w:line="240" w:lineRule="auto"/>
      </w:pPr>
      <w:r w:rsidRPr="00C93409">
        <w:t>minimalna rezolucija 30.000 x 15.000 px</w:t>
      </w:r>
    </w:p>
    <w:p w14:paraId="3241495D" w14:textId="77777777" w:rsidR="004674C4" w:rsidRDefault="004674C4">
      <w:pPr>
        <w:pStyle w:val="ListParagraph"/>
        <w:numPr>
          <w:ilvl w:val="0"/>
          <w:numId w:val="13"/>
        </w:numPr>
        <w:spacing w:after="0" w:line="240" w:lineRule="auto"/>
      </w:pPr>
      <w:r w:rsidRPr="00C93409">
        <w:t>minimalna ukupna rezolucija 450 megapikselar</w:t>
      </w:r>
    </w:p>
    <w:p w14:paraId="0DA84509" w14:textId="77777777" w:rsidR="004674C4" w:rsidRDefault="004674C4">
      <w:pPr>
        <w:pStyle w:val="ListParagraph"/>
        <w:numPr>
          <w:ilvl w:val="0"/>
          <w:numId w:val="13"/>
        </w:numPr>
        <w:spacing w:after="0" w:line="240" w:lineRule="auto"/>
      </w:pPr>
      <w:r>
        <w:t>mogućnost</w:t>
      </w:r>
      <w:r w:rsidRPr="00C93409">
        <w:t xml:space="preserve"> web pregleda u interaktivnom </w:t>
      </w:r>
      <w:r w:rsidRPr="00E24E92">
        <w:t xml:space="preserve">360̊   </w:t>
      </w:r>
      <w:r w:rsidRPr="00C93409">
        <w:t>pregledniku</w:t>
      </w:r>
    </w:p>
    <w:p w14:paraId="0B6D325B" w14:textId="77777777" w:rsidR="004674C4" w:rsidRDefault="004674C4">
      <w:pPr>
        <w:pStyle w:val="ListParagraph"/>
        <w:numPr>
          <w:ilvl w:val="0"/>
          <w:numId w:val="13"/>
        </w:numPr>
        <w:spacing w:after="0" w:line="240" w:lineRule="auto"/>
      </w:pPr>
      <w:r w:rsidRPr="00C93409">
        <w:t>mogu</w:t>
      </w:r>
      <w:r>
        <w:t>ć</w:t>
      </w:r>
      <w:r w:rsidRPr="00C93409">
        <w:t>nost zumiranja</w:t>
      </w:r>
      <w:r>
        <w:t xml:space="preserve"> </w:t>
      </w:r>
    </w:p>
    <w:p w14:paraId="7731767E" w14:textId="77777777" w:rsidR="004674C4" w:rsidRDefault="004674C4">
      <w:pPr>
        <w:pStyle w:val="ListParagraph"/>
        <w:numPr>
          <w:ilvl w:val="0"/>
          <w:numId w:val="13"/>
        </w:numPr>
        <w:spacing w:after="0" w:line="240" w:lineRule="auto"/>
      </w:pPr>
      <w:r>
        <w:t>p</w:t>
      </w:r>
      <w:r w:rsidRPr="00C93409">
        <w:t>rikaz poda i</w:t>
      </w:r>
      <w:r>
        <w:t xml:space="preserve"> </w:t>
      </w:r>
      <w:r w:rsidRPr="00C93409">
        <w:t>stropa prostora</w:t>
      </w:r>
    </w:p>
    <w:p w14:paraId="3F9BAAC5" w14:textId="77777777" w:rsidR="004674C4" w:rsidRPr="00353759" w:rsidRDefault="004674C4">
      <w:pPr>
        <w:pStyle w:val="ListParagraph"/>
        <w:numPr>
          <w:ilvl w:val="0"/>
          <w:numId w:val="13"/>
        </w:numPr>
        <w:spacing w:after="0" w:line="240" w:lineRule="auto"/>
      </w:pPr>
      <w:r w:rsidRPr="00353759">
        <w:t>optimizacija za web prikaz kroz odgovarajući multirezolucijski sustav ili ekvivalentno tehničko rješenje</w:t>
      </w:r>
    </w:p>
    <w:p w14:paraId="51F33017" w14:textId="77777777" w:rsidR="004674C4" w:rsidRPr="00AF4E42" w:rsidRDefault="004674C4" w:rsidP="004674C4">
      <w:pPr>
        <w:spacing w:after="0" w:line="240" w:lineRule="auto"/>
      </w:pPr>
    </w:p>
    <w:p w14:paraId="7988CB1A" w14:textId="77777777" w:rsidR="004674C4" w:rsidRPr="00AF4E42" w:rsidRDefault="004674C4" w:rsidP="004674C4">
      <w:pPr>
        <w:spacing w:after="0" w:line="240" w:lineRule="auto"/>
        <w:jc w:val="both"/>
      </w:pPr>
      <w:r w:rsidRPr="00AF4E42">
        <w:t>Minimalna rezolucija od 30.000 x 15.000 px zahtijeva se zbog potrebe prikaza finih</w:t>
      </w:r>
      <w:r>
        <w:t xml:space="preserve"> </w:t>
      </w:r>
      <w:r w:rsidRPr="00AF4E42">
        <w:t>vizualnih detalja obnovljenih prostora, osobito zidnih i stropnih povr</w:t>
      </w:r>
      <w:r>
        <w:t>š</w:t>
      </w:r>
      <w:r w:rsidRPr="00AF4E42">
        <w:t>ina, restauriranih</w:t>
      </w:r>
      <w:r>
        <w:t xml:space="preserve"> </w:t>
      </w:r>
      <w:r w:rsidRPr="00AF4E42">
        <w:t>oslika,</w:t>
      </w:r>
      <w:r>
        <w:t xml:space="preserve"> d</w:t>
      </w:r>
      <w:r w:rsidRPr="00AF4E42">
        <w:t xml:space="preserve">ekorativnih </w:t>
      </w:r>
      <w:r w:rsidRPr="00AF4E42">
        <w:lastRenderedPageBreak/>
        <w:t>elemenata, podnih povr</w:t>
      </w:r>
      <w:r>
        <w:t>š</w:t>
      </w:r>
      <w:r w:rsidRPr="00AF4E42">
        <w:t>ina, tekstura materijala, arhitektonske</w:t>
      </w:r>
      <w:r>
        <w:t xml:space="preserve"> </w:t>
      </w:r>
      <w:r w:rsidRPr="00AF4E42">
        <w:t>plastike i drugih konzervatorsko-restauratorskih zahvata.</w:t>
      </w:r>
    </w:p>
    <w:p w14:paraId="0FE4A21A" w14:textId="77777777" w:rsidR="004674C4" w:rsidRDefault="004674C4" w:rsidP="004674C4">
      <w:pPr>
        <w:spacing w:after="0" w:line="240" w:lineRule="auto"/>
        <w:jc w:val="both"/>
      </w:pPr>
      <w:r w:rsidRPr="00AF4E42">
        <w:t>Softversko pove</w:t>
      </w:r>
      <w:r>
        <w:t>ć</w:t>
      </w:r>
      <w:r w:rsidRPr="00AF4E42">
        <w:t>anje rezolucije ne smatra se ispunjenjem tehni</w:t>
      </w:r>
      <w:r>
        <w:t>č</w:t>
      </w:r>
      <w:r w:rsidRPr="00AF4E42">
        <w:t>kog zahtjeva.</w:t>
      </w:r>
      <w:r w:rsidRPr="000C61AB">
        <w:t xml:space="preserve"> </w:t>
      </w:r>
      <w:r w:rsidRPr="00E24E92">
        <w:t xml:space="preserve">360̊   </w:t>
      </w:r>
      <w:r w:rsidRPr="00AF4E42">
        <w:t xml:space="preserve"> panorama mora biti izra</w:t>
      </w:r>
      <w:r>
        <w:t>đ</w:t>
      </w:r>
      <w:r w:rsidRPr="00AF4E42">
        <w:t>ena iz stvarno snimljenih fotografija odgovaraju</w:t>
      </w:r>
      <w:r>
        <w:t>ć</w:t>
      </w:r>
      <w:r w:rsidRPr="00AF4E42">
        <w:t>e izvorne</w:t>
      </w:r>
      <w:r>
        <w:t xml:space="preserve"> </w:t>
      </w:r>
      <w:r w:rsidRPr="00AF4E42">
        <w:t>kvalitete.</w:t>
      </w:r>
    </w:p>
    <w:p w14:paraId="512B8A73" w14:textId="77777777" w:rsidR="004674C4" w:rsidRPr="00AF4E42" w:rsidRDefault="004674C4" w:rsidP="004674C4">
      <w:pPr>
        <w:spacing w:after="0" w:line="240" w:lineRule="auto"/>
      </w:pPr>
    </w:p>
    <w:p w14:paraId="0E6B30CD" w14:textId="2A5E6D26" w:rsidR="004674C4" w:rsidRDefault="004674C4" w:rsidP="004674C4">
      <w:pPr>
        <w:spacing w:after="0" w:line="240" w:lineRule="auto"/>
        <w:rPr>
          <w:b/>
          <w:bCs/>
        </w:rPr>
      </w:pPr>
      <w:r w:rsidRPr="0072156E">
        <w:rPr>
          <w:b/>
          <w:bCs/>
        </w:rPr>
        <w:t xml:space="preserve">3.5. </w:t>
      </w:r>
      <w:r w:rsidR="00871B92">
        <w:rPr>
          <w:b/>
          <w:bCs/>
        </w:rPr>
        <w:t>I</w:t>
      </w:r>
      <w:r w:rsidRPr="0072156E">
        <w:rPr>
          <w:b/>
          <w:bCs/>
        </w:rPr>
        <w:t>nteraktivne POI to</w:t>
      </w:r>
      <w:r>
        <w:rPr>
          <w:b/>
          <w:bCs/>
        </w:rPr>
        <w:t>č</w:t>
      </w:r>
      <w:r w:rsidRPr="0072156E">
        <w:rPr>
          <w:b/>
          <w:bCs/>
        </w:rPr>
        <w:t xml:space="preserve">ke unutar </w:t>
      </w:r>
      <w:r w:rsidRPr="00E24E92">
        <w:rPr>
          <w:b/>
          <w:bCs/>
        </w:rPr>
        <w:t xml:space="preserve">360̊   </w:t>
      </w:r>
      <w:r w:rsidRPr="0072156E">
        <w:rPr>
          <w:b/>
          <w:bCs/>
        </w:rPr>
        <w:t>prikaza</w:t>
      </w:r>
    </w:p>
    <w:p w14:paraId="6B311BE4" w14:textId="77777777" w:rsidR="00871B92" w:rsidRPr="0072156E" w:rsidRDefault="00871B92" w:rsidP="004674C4">
      <w:pPr>
        <w:spacing w:after="0" w:line="240" w:lineRule="auto"/>
        <w:rPr>
          <w:b/>
          <w:bCs/>
        </w:rPr>
      </w:pPr>
    </w:p>
    <w:p w14:paraId="413BE5D7" w14:textId="77777777" w:rsidR="004674C4" w:rsidRDefault="004674C4" w:rsidP="004674C4">
      <w:pPr>
        <w:spacing w:after="0" w:line="240" w:lineRule="auto"/>
      </w:pPr>
      <w:r w:rsidRPr="00AF4E42">
        <w:t xml:space="preserve">Unutar svakog </w:t>
      </w:r>
      <w:r w:rsidRPr="002468AA">
        <w:t>360</w:t>
      </w:r>
      <w:r w:rsidRPr="002468AA">
        <w:rPr>
          <w:rFonts w:cs="Calibri"/>
        </w:rPr>
        <w:t xml:space="preserve"> ̊</w:t>
      </w:r>
      <w:r w:rsidRPr="009B3631">
        <w:t xml:space="preserve"> </w:t>
      </w:r>
      <w:r w:rsidRPr="00AF4E42">
        <w:t xml:space="preserve"> prikaza potrebno je dodati interaktivne POI to</w:t>
      </w:r>
      <w:r>
        <w:t>č</w:t>
      </w:r>
      <w:r w:rsidRPr="00AF4E42">
        <w:t>ke kojima se</w:t>
      </w:r>
      <w:r>
        <w:t xml:space="preserve"> </w:t>
      </w:r>
      <w:r w:rsidRPr="00AF4E42">
        <w:t>ozna</w:t>
      </w:r>
      <w:r>
        <w:t>č</w:t>
      </w:r>
      <w:r w:rsidRPr="00AF4E42">
        <w:t xml:space="preserve">avaju </w:t>
      </w:r>
      <w:r>
        <w:t>n</w:t>
      </w:r>
      <w:r w:rsidRPr="00AF4E42">
        <w:t>ajva</w:t>
      </w:r>
      <w:r>
        <w:t>ž</w:t>
      </w:r>
      <w:r w:rsidRPr="00AF4E42">
        <w:t>niji elementi obnove.</w:t>
      </w:r>
    </w:p>
    <w:p w14:paraId="31ED39E1" w14:textId="77777777" w:rsidR="004674C4" w:rsidRPr="00AF4E42" w:rsidRDefault="004674C4" w:rsidP="004674C4">
      <w:pPr>
        <w:spacing w:after="0" w:line="240" w:lineRule="auto"/>
      </w:pPr>
    </w:p>
    <w:p w14:paraId="74D23F3B" w14:textId="77777777" w:rsidR="004674C4" w:rsidRPr="00AF4E42" w:rsidRDefault="004674C4" w:rsidP="004674C4">
      <w:pPr>
        <w:spacing w:after="0" w:line="240" w:lineRule="auto"/>
      </w:pPr>
      <w:r w:rsidRPr="00AF4E42">
        <w:t>POI to</w:t>
      </w:r>
      <w:r>
        <w:t>čke</w:t>
      </w:r>
      <w:r w:rsidRPr="00AF4E42">
        <w:t xml:space="preserve"> mogu ozna</w:t>
      </w:r>
      <w:r>
        <w:t>č</w:t>
      </w:r>
      <w:r w:rsidRPr="00AF4E42">
        <w:t>avati</w:t>
      </w:r>
      <w:r>
        <w:t>:</w:t>
      </w:r>
    </w:p>
    <w:p w14:paraId="40D0BA1D" w14:textId="77777777" w:rsidR="004674C4" w:rsidRDefault="004674C4">
      <w:pPr>
        <w:pStyle w:val="ListParagraph"/>
        <w:numPr>
          <w:ilvl w:val="0"/>
          <w:numId w:val="14"/>
        </w:numPr>
        <w:spacing w:after="0" w:line="240" w:lineRule="auto"/>
      </w:pPr>
      <w:r w:rsidRPr="0072156E">
        <w:t>restaurirane oslike</w:t>
      </w:r>
    </w:p>
    <w:p w14:paraId="2280B1CB" w14:textId="77777777" w:rsidR="004674C4" w:rsidRDefault="004674C4">
      <w:pPr>
        <w:pStyle w:val="ListParagraph"/>
        <w:numPr>
          <w:ilvl w:val="0"/>
          <w:numId w:val="14"/>
        </w:numPr>
        <w:spacing w:after="0" w:line="240" w:lineRule="auto"/>
      </w:pPr>
      <w:r w:rsidRPr="0072156E">
        <w:t>obnovljene zidne ili stropne povr</w:t>
      </w:r>
      <w:r>
        <w:t>š</w:t>
      </w:r>
      <w:r w:rsidRPr="0072156E">
        <w:t>ine</w:t>
      </w:r>
    </w:p>
    <w:p w14:paraId="3E31889F" w14:textId="77777777" w:rsidR="004674C4" w:rsidRDefault="004674C4">
      <w:pPr>
        <w:pStyle w:val="ListParagraph"/>
        <w:numPr>
          <w:ilvl w:val="0"/>
          <w:numId w:val="14"/>
        </w:numPr>
        <w:spacing w:after="0" w:line="240" w:lineRule="auto"/>
      </w:pPr>
      <w:r w:rsidRPr="0072156E">
        <w:t>dekorativne elemente</w:t>
      </w:r>
    </w:p>
    <w:p w14:paraId="0D53075E" w14:textId="77777777" w:rsidR="004674C4" w:rsidRDefault="004674C4">
      <w:pPr>
        <w:pStyle w:val="ListParagraph"/>
        <w:numPr>
          <w:ilvl w:val="0"/>
          <w:numId w:val="14"/>
        </w:numPr>
        <w:spacing w:after="0" w:line="240" w:lineRule="auto"/>
      </w:pPr>
      <w:r w:rsidRPr="0072156E">
        <w:t>arhitektonske</w:t>
      </w:r>
      <w:r>
        <w:t xml:space="preserve"> </w:t>
      </w:r>
      <w:r w:rsidRPr="0072156E">
        <w:t xml:space="preserve">detalje </w:t>
      </w:r>
    </w:p>
    <w:p w14:paraId="454E5F30" w14:textId="77777777" w:rsidR="004674C4" w:rsidRDefault="004674C4">
      <w:pPr>
        <w:pStyle w:val="ListParagraph"/>
        <w:numPr>
          <w:ilvl w:val="0"/>
          <w:numId w:val="14"/>
        </w:numPr>
        <w:spacing w:after="0" w:line="240" w:lineRule="auto"/>
      </w:pPr>
      <w:r w:rsidRPr="0072156E">
        <w:t>podne povr</w:t>
      </w:r>
      <w:r>
        <w:t>š</w:t>
      </w:r>
      <w:r w:rsidRPr="0072156E">
        <w:t>ine</w:t>
      </w:r>
    </w:p>
    <w:p w14:paraId="6AA69D8F" w14:textId="77777777" w:rsidR="004674C4" w:rsidRDefault="004674C4">
      <w:pPr>
        <w:pStyle w:val="ListParagraph"/>
        <w:numPr>
          <w:ilvl w:val="0"/>
          <w:numId w:val="14"/>
        </w:numPr>
        <w:spacing w:after="0" w:line="240" w:lineRule="auto"/>
      </w:pPr>
      <w:r w:rsidRPr="0072156E">
        <w:t>sanirane ili obnovljene dijelove prostora</w:t>
      </w:r>
    </w:p>
    <w:p w14:paraId="14F77116" w14:textId="77777777" w:rsidR="004674C4" w:rsidRDefault="004674C4">
      <w:pPr>
        <w:pStyle w:val="ListParagraph"/>
        <w:numPr>
          <w:ilvl w:val="0"/>
          <w:numId w:val="14"/>
        </w:numPr>
        <w:spacing w:after="0" w:line="240" w:lineRule="auto"/>
      </w:pPr>
      <w:r w:rsidRPr="0072156E">
        <w:t>druge va</w:t>
      </w:r>
      <w:r>
        <w:t>žn</w:t>
      </w:r>
      <w:r w:rsidRPr="0072156E">
        <w:t>e elemente prema uputi naru</w:t>
      </w:r>
      <w:r>
        <w:t>č</w:t>
      </w:r>
      <w:r w:rsidRPr="0072156E">
        <w:t>itelja</w:t>
      </w:r>
    </w:p>
    <w:p w14:paraId="73BA0F50" w14:textId="77777777" w:rsidR="004674C4" w:rsidRPr="0072156E" w:rsidRDefault="004674C4" w:rsidP="004674C4">
      <w:pPr>
        <w:pStyle w:val="ListParagraph"/>
        <w:spacing w:after="0" w:line="240" w:lineRule="auto"/>
      </w:pPr>
    </w:p>
    <w:p w14:paraId="43EA645A" w14:textId="77777777" w:rsidR="004674C4" w:rsidRDefault="004674C4" w:rsidP="004674C4">
      <w:pPr>
        <w:spacing w:after="0" w:line="240" w:lineRule="auto"/>
      </w:pPr>
      <w:r w:rsidRPr="00AF4E42">
        <w:t>Klikom ili dodirom na POI to</w:t>
      </w:r>
      <w:r>
        <w:t>č</w:t>
      </w:r>
      <w:r w:rsidRPr="00AF4E42">
        <w:t>ku mora se prikazati dodatni sko</w:t>
      </w:r>
      <w:r>
        <w:t>čni</w:t>
      </w:r>
      <w:r w:rsidRPr="00AF4E42">
        <w:t xml:space="preserve"> prozor, kartica ili</w:t>
      </w:r>
      <w:r>
        <w:t xml:space="preserve"> </w:t>
      </w:r>
      <w:r w:rsidRPr="00AF4E42">
        <w:t>informativni panel koji mo</w:t>
      </w:r>
      <w:r>
        <w:t>ž</w:t>
      </w:r>
      <w:r w:rsidRPr="00AF4E42">
        <w:t>e sadr</w:t>
      </w:r>
      <w:r>
        <w:t>ž</w:t>
      </w:r>
      <w:r w:rsidRPr="00AF4E42">
        <w:t>avati:</w:t>
      </w:r>
    </w:p>
    <w:p w14:paraId="1218A6F1" w14:textId="77777777" w:rsidR="004674C4" w:rsidRDefault="004674C4">
      <w:pPr>
        <w:pStyle w:val="ListParagraph"/>
        <w:numPr>
          <w:ilvl w:val="0"/>
          <w:numId w:val="15"/>
        </w:numPr>
        <w:spacing w:after="0" w:line="240" w:lineRule="auto"/>
      </w:pPr>
      <w:r>
        <w:t xml:space="preserve">naziv </w:t>
      </w:r>
      <w:r w:rsidRPr="0072156E">
        <w:t>detalja</w:t>
      </w:r>
    </w:p>
    <w:p w14:paraId="56C921A6" w14:textId="77777777" w:rsidR="004674C4" w:rsidRDefault="004674C4">
      <w:pPr>
        <w:pStyle w:val="ListParagraph"/>
        <w:numPr>
          <w:ilvl w:val="0"/>
          <w:numId w:val="15"/>
        </w:numPr>
        <w:spacing w:after="0" w:line="240" w:lineRule="auto"/>
      </w:pPr>
      <w:r w:rsidRPr="0072156E">
        <w:t>kratak opis</w:t>
      </w:r>
    </w:p>
    <w:p w14:paraId="7D1CBCAF" w14:textId="77777777" w:rsidR="004674C4" w:rsidRDefault="004674C4">
      <w:pPr>
        <w:pStyle w:val="ListParagraph"/>
        <w:numPr>
          <w:ilvl w:val="0"/>
          <w:numId w:val="15"/>
        </w:numPr>
        <w:spacing w:after="0" w:line="240" w:lineRule="auto"/>
      </w:pPr>
      <w:r w:rsidRPr="0072156E">
        <w:t>fotografiju detalja</w:t>
      </w:r>
    </w:p>
    <w:p w14:paraId="527F8E8B" w14:textId="77777777" w:rsidR="004674C4" w:rsidRDefault="004674C4">
      <w:pPr>
        <w:pStyle w:val="ListParagraph"/>
        <w:numPr>
          <w:ilvl w:val="0"/>
          <w:numId w:val="15"/>
        </w:numPr>
        <w:spacing w:after="0" w:line="240" w:lineRule="auto"/>
      </w:pPr>
      <w:r w:rsidRPr="0072156E">
        <w:t>dodatno obja</w:t>
      </w:r>
      <w:r>
        <w:t>š</w:t>
      </w:r>
      <w:r w:rsidRPr="0072156E">
        <w:t>njenje</w:t>
      </w:r>
    </w:p>
    <w:p w14:paraId="028C45D6" w14:textId="77777777" w:rsidR="004674C4" w:rsidRPr="0072156E" w:rsidRDefault="004674C4" w:rsidP="004674C4">
      <w:pPr>
        <w:pStyle w:val="ListParagraph"/>
        <w:spacing w:after="0" w:line="240" w:lineRule="auto"/>
        <w:ind w:left="766"/>
      </w:pPr>
    </w:p>
    <w:p w14:paraId="5A5FE654" w14:textId="77777777" w:rsidR="004674C4" w:rsidRDefault="004674C4" w:rsidP="004674C4">
      <w:pPr>
        <w:spacing w:after="0" w:line="240" w:lineRule="auto"/>
      </w:pPr>
      <w:r w:rsidRPr="00AF4E42">
        <w:t xml:space="preserve">Potrebno je </w:t>
      </w:r>
      <w:r>
        <w:t xml:space="preserve">omogućiti </w:t>
      </w:r>
      <w:r w:rsidRPr="00AF4E42">
        <w:t>prikazivanje i sakrivanje POI to</w:t>
      </w:r>
      <w:r>
        <w:t>č</w:t>
      </w:r>
      <w:r w:rsidRPr="00AF4E42">
        <w:t>aka ovisno o razini zumiranja. Na</w:t>
      </w:r>
      <w:r>
        <w:t xml:space="preserve"> </w:t>
      </w:r>
      <w:r w:rsidRPr="00AF4E42">
        <w:t>osnovnom prikazu ne smije do</w:t>
      </w:r>
      <w:r>
        <w:t>ć</w:t>
      </w:r>
      <w:r w:rsidRPr="00AF4E42">
        <w:t>i do prevelike vizualne gu</w:t>
      </w:r>
      <w:r>
        <w:t>ž</w:t>
      </w:r>
      <w:r w:rsidRPr="00AF4E42">
        <w:t>ve, dok se pri ve</w:t>
      </w:r>
      <w:r>
        <w:t>ć</w:t>
      </w:r>
      <w:r w:rsidRPr="00AF4E42">
        <w:t>em zumu</w:t>
      </w:r>
      <w:r>
        <w:t xml:space="preserve"> </w:t>
      </w:r>
      <w:r w:rsidRPr="00AF4E42">
        <w:t>mogu prikazivati dodatne POI to</w:t>
      </w:r>
      <w:r>
        <w:t>č</w:t>
      </w:r>
      <w:r w:rsidRPr="00AF4E42">
        <w:t>ke vezane uz sitnije detalje.</w:t>
      </w:r>
    </w:p>
    <w:p w14:paraId="2C13F837" w14:textId="77777777" w:rsidR="004674C4" w:rsidRPr="00AF4E42" w:rsidRDefault="004674C4" w:rsidP="004674C4">
      <w:pPr>
        <w:spacing w:after="0" w:line="240" w:lineRule="auto"/>
      </w:pPr>
    </w:p>
    <w:p w14:paraId="15261C57" w14:textId="77777777" w:rsidR="004674C4" w:rsidRDefault="004674C4" w:rsidP="004674C4">
      <w:pPr>
        <w:spacing w:after="0" w:line="240" w:lineRule="auto"/>
        <w:rPr>
          <w:b/>
          <w:bCs/>
        </w:rPr>
      </w:pPr>
      <w:r w:rsidRPr="0072156E">
        <w:rPr>
          <w:b/>
          <w:bCs/>
        </w:rPr>
        <w:t>3.6. Galerija fotografija</w:t>
      </w:r>
    </w:p>
    <w:p w14:paraId="7E9985B0" w14:textId="77777777" w:rsidR="00871B92" w:rsidRPr="0072156E" w:rsidRDefault="00871B92" w:rsidP="004674C4">
      <w:pPr>
        <w:spacing w:after="0" w:line="240" w:lineRule="auto"/>
        <w:rPr>
          <w:b/>
          <w:bCs/>
        </w:rPr>
      </w:pPr>
    </w:p>
    <w:p w14:paraId="7219FE95" w14:textId="77777777" w:rsidR="004674C4" w:rsidRPr="00AF4E42" w:rsidRDefault="004674C4" w:rsidP="004674C4">
      <w:pPr>
        <w:spacing w:after="0" w:line="240" w:lineRule="auto"/>
      </w:pPr>
      <w:r w:rsidRPr="00AF4E42">
        <w:t xml:space="preserve">Za svaku </w:t>
      </w:r>
      <w:r>
        <w:t>zgradu</w:t>
      </w:r>
      <w:r w:rsidRPr="00AF4E42">
        <w:t xml:space="preserve"> potrebno je izraditi galeriju fotografija.</w:t>
      </w:r>
    </w:p>
    <w:p w14:paraId="6A48972F" w14:textId="77777777" w:rsidR="004674C4" w:rsidRPr="00AF4E42" w:rsidRDefault="004674C4" w:rsidP="004674C4">
      <w:pPr>
        <w:spacing w:after="0" w:line="240" w:lineRule="auto"/>
      </w:pPr>
      <w:r w:rsidRPr="00AF4E42">
        <w:t>Galerija mora sadr</w:t>
      </w:r>
      <w:r>
        <w:t>ž</w:t>
      </w:r>
      <w:r w:rsidRPr="00AF4E42">
        <w:t>avati pribli</w:t>
      </w:r>
      <w:r>
        <w:t>ž</w:t>
      </w:r>
      <w:r w:rsidRPr="00AF4E42">
        <w:t xml:space="preserve">no 10 do 15 fotografija po </w:t>
      </w:r>
      <w:r>
        <w:t>građevin</w:t>
      </w:r>
      <w:r w:rsidRPr="00AF4E42">
        <w:t>i</w:t>
      </w:r>
      <w:r>
        <w:t>.</w:t>
      </w:r>
    </w:p>
    <w:p w14:paraId="7DDCC60E" w14:textId="77777777" w:rsidR="004674C4" w:rsidRDefault="004674C4" w:rsidP="004674C4">
      <w:pPr>
        <w:spacing w:after="0" w:line="240" w:lineRule="auto"/>
      </w:pPr>
    </w:p>
    <w:p w14:paraId="19A6FB14" w14:textId="77777777" w:rsidR="004674C4" w:rsidRDefault="004674C4" w:rsidP="004674C4">
      <w:pPr>
        <w:spacing w:after="0" w:line="240" w:lineRule="auto"/>
      </w:pPr>
      <w:r w:rsidRPr="00AF4E42">
        <w:t>Fotografije trebaju prikazivati</w:t>
      </w:r>
      <w:r>
        <w:t>:</w:t>
      </w:r>
    </w:p>
    <w:p w14:paraId="35FAE8A3" w14:textId="77777777" w:rsidR="004674C4" w:rsidRDefault="004674C4">
      <w:pPr>
        <w:pStyle w:val="ListParagraph"/>
        <w:numPr>
          <w:ilvl w:val="0"/>
          <w:numId w:val="16"/>
        </w:numPr>
        <w:spacing w:after="0" w:line="240" w:lineRule="auto"/>
      </w:pPr>
      <w:r w:rsidRPr="0072156E">
        <w:t xml:space="preserve">eksterijer </w:t>
      </w:r>
      <w:r>
        <w:t>zgrade</w:t>
      </w:r>
    </w:p>
    <w:p w14:paraId="75BB7BCB" w14:textId="77777777" w:rsidR="004674C4" w:rsidRDefault="004674C4">
      <w:pPr>
        <w:pStyle w:val="ListParagraph"/>
        <w:numPr>
          <w:ilvl w:val="0"/>
          <w:numId w:val="16"/>
        </w:numPr>
        <w:spacing w:after="0" w:line="240" w:lineRule="auto"/>
      </w:pPr>
      <w:r w:rsidRPr="0072156E">
        <w:t>interijere</w:t>
      </w:r>
    </w:p>
    <w:p w14:paraId="34891EFF" w14:textId="77777777" w:rsidR="004674C4" w:rsidRDefault="004674C4">
      <w:pPr>
        <w:pStyle w:val="ListParagraph"/>
        <w:numPr>
          <w:ilvl w:val="0"/>
          <w:numId w:val="16"/>
        </w:numPr>
        <w:spacing w:after="0" w:line="240" w:lineRule="auto"/>
      </w:pPr>
      <w:r w:rsidRPr="0072156E">
        <w:t>obnovljene prostore</w:t>
      </w:r>
    </w:p>
    <w:p w14:paraId="0B76E70B" w14:textId="77777777" w:rsidR="004674C4" w:rsidRDefault="004674C4">
      <w:pPr>
        <w:pStyle w:val="ListParagraph"/>
        <w:numPr>
          <w:ilvl w:val="0"/>
          <w:numId w:val="16"/>
        </w:numPr>
        <w:spacing w:after="0" w:line="240" w:lineRule="auto"/>
      </w:pPr>
      <w:r w:rsidRPr="0072156E">
        <w:t>restaurirane detalje</w:t>
      </w:r>
    </w:p>
    <w:p w14:paraId="6B8A52A2" w14:textId="77777777" w:rsidR="004674C4" w:rsidRDefault="004674C4">
      <w:pPr>
        <w:pStyle w:val="ListParagraph"/>
        <w:numPr>
          <w:ilvl w:val="0"/>
          <w:numId w:val="16"/>
        </w:numPr>
        <w:spacing w:after="0" w:line="240" w:lineRule="auto"/>
      </w:pPr>
      <w:r w:rsidRPr="0072156E">
        <w:t>oslike</w:t>
      </w:r>
    </w:p>
    <w:p w14:paraId="3490EF30" w14:textId="77777777" w:rsidR="004674C4" w:rsidRDefault="004674C4">
      <w:pPr>
        <w:pStyle w:val="ListParagraph"/>
        <w:numPr>
          <w:ilvl w:val="0"/>
          <w:numId w:val="16"/>
        </w:numPr>
        <w:spacing w:after="0" w:line="240" w:lineRule="auto"/>
      </w:pPr>
      <w:r w:rsidRPr="0072156E">
        <w:t>arhitektonske</w:t>
      </w:r>
      <w:r>
        <w:t xml:space="preserve"> </w:t>
      </w:r>
      <w:r w:rsidRPr="0072156E">
        <w:t>elemente</w:t>
      </w:r>
    </w:p>
    <w:p w14:paraId="3734D24A" w14:textId="77777777" w:rsidR="004674C4" w:rsidRDefault="004674C4">
      <w:pPr>
        <w:pStyle w:val="ListParagraph"/>
        <w:numPr>
          <w:ilvl w:val="0"/>
          <w:numId w:val="16"/>
        </w:numPr>
        <w:spacing w:after="0" w:line="240" w:lineRule="auto"/>
      </w:pPr>
      <w:r w:rsidRPr="0072156E">
        <w:t>atmosferu prostora</w:t>
      </w:r>
    </w:p>
    <w:p w14:paraId="00743029" w14:textId="77777777" w:rsidR="004674C4" w:rsidRDefault="004674C4">
      <w:pPr>
        <w:pStyle w:val="ListParagraph"/>
        <w:numPr>
          <w:ilvl w:val="0"/>
          <w:numId w:val="16"/>
        </w:numPr>
        <w:spacing w:after="0" w:line="240" w:lineRule="auto"/>
      </w:pPr>
      <w:r w:rsidRPr="0072156E">
        <w:t>druge va</w:t>
      </w:r>
      <w:r>
        <w:t>ž</w:t>
      </w:r>
      <w:r w:rsidRPr="0072156E">
        <w:t>ne dijelove obnove</w:t>
      </w:r>
    </w:p>
    <w:p w14:paraId="04684F1E" w14:textId="77777777" w:rsidR="004674C4" w:rsidRPr="0072156E" w:rsidRDefault="004674C4" w:rsidP="004674C4">
      <w:pPr>
        <w:pStyle w:val="ListParagraph"/>
        <w:spacing w:after="0" w:line="240" w:lineRule="auto"/>
      </w:pPr>
    </w:p>
    <w:p w14:paraId="30AFEA8C" w14:textId="77777777" w:rsidR="004674C4" w:rsidRDefault="004674C4" w:rsidP="004674C4">
      <w:pPr>
        <w:spacing w:after="0" w:line="240" w:lineRule="auto"/>
      </w:pPr>
      <w:r w:rsidRPr="00AF4E42">
        <w:t>Galerija mora biti pregledna, responzivna i prilago</w:t>
      </w:r>
      <w:r>
        <w:t>đ</w:t>
      </w:r>
      <w:r w:rsidRPr="00AF4E42">
        <w:t>ena mobilnim ure</w:t>
      </w:r>
      <w:r>
        <w:t>đ</w:t>
      </w:r>
      <w:r w:rsidRPr="00AF4E42">
        <w:t>ajima. Fotografije</w:t>
      </w:r>
      <w:r>
        <w:t xml:space="preserve"> </w:t>
      </w:r>
      <w:r w:rsidRPr="00AF4E42">
        <w:t>moraju biti optimizirane za web prikaz, ali u dovoljnoj kvaliteti za rep</w:t>
      </w:r>
      <w:r>
        <w:t>r</w:t>
      </w:r>
      <w:r w:rsidRPr="00AF4E42">
        <w:t>ezentativno</w:t>
      </w:r>
      <w:r>
        <w:t xml:space="preserve"> </w:t>
      </w:r>
      <w:r w:rsidRPr="00AF4E42">
        <w:t>predstavljanje</w:t>
      </w:r>
      <w:r>
        <w:t xml:space="preserve"> p</w:t>
      </w:r>
      <w:r w:rsidRPr="00AF4E42">
        <w:t>rojekta.</w:t>
      </w:r>
    </w:p>
    <w:p w14:paraId="67C5C81E" w14:textId="77777777" w:rsidR="004674C4" w:rsidRPr="00AF4E42" w:rsidRDefault="004674C4" w:rsidP="004674C4">
      <w:pPr>
        <w:spacing w:after="0" w:line="240" w:lineRule="auto"/>
      </w:pPr>
    </w:p>
    <w:p w14:paraId="299B1DD9" w14:textId="77777777" w:rsidR="004674C4" w:rsidRDefault="004674C4" w:rsidP="004674C4">
      <w:pPr>
        <w:spacing w:after="0" w:line="240" w:lineRule="auto"/>
      </w:pPr>
      <w:r w:rsidRPr="00AF4E42">
        <w:lastRenderedPageBreak/>
        <w:t>Ponuditelj</w:t>
      </w:r>
      <w:r>
        <w:t xml:space="preserve"> </w:t>
      </w:r>
      <w:r w:rsidRPr="00AF4E42">
        <w:t>je du</w:t>
      </w:r>
      <w:r>
        <w:t>ž</w:t>
      </w:r>
      <w:r w:rsidRPr="00AF4E42">
        <w:t>an naru</w:t>
      </w:r>
      <w:r>
        <w:t>či</w:t>
      </w:r>
      <w:r w:rsidRPr="00AF4E42">
        <w:t>telju dodatno isporu</w:t>
      </w:r>
      <w:r>
        <w:t>č</w:t>
      </w:r>
      <w:r w:rsidRPr="00AF4E42">
        <w:t>iti obra</w:t>
      </w:r>
      <w:r>
        <w:t>đ</w:t>
      </w:r>
      <w:r w:rsidRPr="00AF4E42">
        <w:t>ene fotografije u punoj ili</w:t>
      </w:r>
      <w:r>
        <w:t xml:space="preserve"> </w:t>
      </w:r>
      <w:r w:rsidRPr="00AF4E42">
        <w:t>dogovorenoj visokoj rezoluciji za arhivu i daljnju upotrebu.</w:t>
      </w:r>
    </w:p>
    <w:p w14:paraId="3ED4E20D" w14:textId="77777777" w:rsidR="004674C4" w:rsidRPr="00AF4E42" w:rsidRDefault="004674C4" w:rsidP="004674C4">
      <w:pPr>
        <w:spacing w:after="0" w:line="240" w:lineRule="auto"/>
      </w:pPr>
    </w:p>
    <w:p w14:paraId="07F0ECDC" w14:textId="77777777" w:rsidR="004674C4" w:rsidRDefault="004674C4" w:rsidP="004674C4">
      <w:pPr>
        <w:spacing w:after="0" w:line="240" w:lineRule="auto"/>
        <w:rPr>
          <w:b/>
          <w:bCs/>
        </w:rPr>
      </w:pPr>
      <w:r w:rsidRPr="00D33741">
        <w:rPr>
          <w:b/>
          <w:bCs/>
        </w:rPr>
        <w:t>3.7</w:t>
      </w:r>
      <w:r>
        <w:rPr>
          <w:b/>
          <w:bCs/>
        </w:rPr>
        <w:t>. Izrada</w:t>
      </w:r>
      <w:r w:rsidRPr="00D33741">
        <w:rPr>
          <w:b/>
          <w:bCs/>
        </w:rPr>
        <w:t xml:space="preserve"> i snimanje multimedijalnog sadrža</w:t>
      </w:r>
      <w:r>
        <w:rPr>
          <w:b/>
          <w:bCs/>
        </w:rPr>
        <w:t>j</w:t>
      </w:r>
      <w:r w:rsidRPr="00D33741">
        <w:rPr>
          <w:b/>
          <w:bCs/>
        </w:rPr>
        <w:t>a</w:t>
      </w:r>
    </w:p>
    <w:p w14:paraId="40BB691F" w14:textId="77777777" w:rsidR="004674C4" w:rsidRPr="00D33741" w:rsidRDefault="004674C4" w:rsidP="004674C4">
      <w:pPr>
        <w:spacing w:after="0" w:line="240" w:lineRule="auto"/>
        <w:rPr>
          <w:b/>
          <w:bCs/>
        </w:rPr>
      </w:pPr>
    </w:p>
    <w:p w14:paraId="70BCA2C0" w14:textId="77777777" w:rsidR="004674C4" w:rsidRPr="00AF4E42" w:rsidRDefault="004674C4" w:rsidP="004674C4">
      <w:pPr>
        <w:spacing w:after="0" w:line="240" w:lineRule="auto"/>
      </w:pPr>
      <w:r w:rsidRPr="00AF4E42">
        <w:t>Ponuditelj</w:t>
      </w:r>
      <w:r>
        <w:t xml:space="preserve"> </w:t>
      </w:r>
      <w:r w:rsidRPr="00AF4E42">
        <w:t>je odgovoran za snimanje i obradu svih foto i video sadr</w:t>
      </w:r>
      <w:r>
        <w:t>ž</w:t>
      </w:r>
      <w:r w:rsidRPr="00AF4E42">
        <w:t>aja koji prikazuju</w:t>
      </w:r>
      <w:r>
        <w:t xml:space="preserve"> </w:t>
      </w:r>
      <w:r w:rsidRPr="00AF4E42">
        <w:t>trenutno stanje nakon obnove.</w:t>
      </w:r>
    </w:p>
    <w:p w14:paraId="0FBC8D73" w14:textId="77777777" w:rsidR="004674C4" w:rsidRDefault="004674C4" w:rsidP="004674C4">
      <w:pPr>
        <w:spacing w:after="0" w:line="240" w:lineRule="auto"/>
      </w:pPr>
      <w:r w:rsidRPr="00AF4E42">
        <w:t>To uklju</w:t>
      </w:r>
      <w:r>
        <w:t>č</w:t>
      </w:r>
      <w:r w:rsidRPr="00AF4E42">
        <w:t>uje:</w:t>
      </w:r>
    </w:p>
    <w:p w14:paraId="4F8B2541" w14:textId="77777777" w:rsidR="004674C4" w:rsidRDefault="004674C4">
      <w:pPr>
        <w:pStyle w:val="ListParagraph"/>
        <w:numPr>
          <w:ilvl w:val="0"/>
          <w:numId w:val="17"/>
        </w:numPr>
        <w:spacing w:after="0" w:line="240" w:lineRule="auto"/>
      </w:pPr>
      <w:r w:rsidRPr="00D33741">
        <w:t>snimanje video materijala</w:t>
      </w:r>
    </w:p>
    <w:p w14:paraId="28211C76" w14:textId="77777777" w:rsidR="004674C4" w:rsidRDefault="004674C4">
      <w:pPr>
        <w:pStyle w:val="ListParagraph"/>
        <w:numPr>
          <w:ilvl w:val="0"/>
          <w:numId w:val="17"/>
        </w:numPr>
        <w:spacing w:after="0" w:line="240" w:lineRule="auto"/>
      </w:pPr>
      <w:r>
        <w:t>s</w:t>
      </w:r>
      <w:r w:rsidRPr="00D33741">
        <w:t>nimanje fotografija</w:t>
      </w:r>
    </w:p>
    <w:p w14:paraId="194D9949" w14:textId="77777777" w:rsidR="004674C4" w:rsidRDefault="004674C4">
      <w:pPr>
        <w:pStyle w:val="ListParagraph"/>
        <w:numPr>
          <w:ilvl w:val="0"/>
          <w:numId w:val="17"/>
        </w:numPr>
        <w:spacing w:after="0" w:line="240" w:lineRule="auto"/>
      </w:pPr>
      <w:r w:rsidRPr="00D33741">
        <w:t xml:space="preserve">snimanje </w:t>
      </w:r>
      <w:r w:rsidRPr="00E24E92">
        <w:t xml:space="preserve">360̊   </w:t>
      </w:r>
      <w:r w:rsidRPr="00D33741">
        <w:t>panorama</w:t>
      </w:r>
    </w:p>
    <w:p w14:paraId="50FE44C2" w14:textId="77777777" w:rsidR="004674C4" w:rsidRDefault="004674C4">
      <w:pPr>
        <w:pStyle w:val="ListParagraph"/>
        <w:numPr>
          <w:ilvl w:val="0"/>
          <w:numId w:val="17"/>
        </w:numPr>
        <w:spacing w:after="0" w:line="240" w:lineRule="auto"/>
      </w:pPr>
      <w:r w:rsidRPr="00D33741">
        <w:t>obradu fotografija</w:t>
      </w:r>
    </w:p>
    <w:p w14:paraId="45A0AC01" w14:textId="77777777" w:rsidR="004674C4" w:rsidRDefault="004674C4">
      <w:pPr>
        <w:pStyle w:val="ListParagraph"/>
        <w:numPr>
          <w:ilvl w:val="0"/>
          <w:numId w:val="17"/>
        </w:numPr>
        <w:spacing w:after="0" w:line="240" w:lineRule="auto"/>
      </w:pPr>
      <w:r w:rsidRPr="00D33741">
        <w:t xml:space="preserve">obradu i spajanje </w:t>
      </w:r>
      <w:r w:rsidRPr="00E24E92">
        <w:t xml:space="preserve">360̊   </w:t>
      </w:r>
      <w:r w:rsidRPr="00D33741">
        <w:t>panorama</w:t>
      </w:r>
      <w:r>
        <w:t xml:space="preserve"> </w:t>
      </w:r>
    </w:p>
    <w:p w14:paraId="3FF380EC" w14:textId="77777777" w:rsidR="004674C4" w:rsidRDefault="004674C4">
      <w:pPr>
        <w:pStyle w:val="ListParagraph"/>
        <w:numPr>
          <w:ilvl w:val="0"/>
          <w:numId w:val="17"/>
        </w:numPr>
        <w:spacing w:after="0" w:line="240" w:lineRule="auto"/>
      </w:pPr>
      <w:r w:rsidRPr="00D33741">
        <w:t>mo</w:t>
      </w:r>
      <w:r>
        <w:t>ntažu</w:t>
      </w:r>
      <w:r w:rsidRPr="00D33741">
        <w:t xml:space="preserve"> video materijal</w:t>
      </w:r>
      <w:r>
        <w:t>a</w:t>
      </w:r>
    </w:p>
    <w:p w14:paraId="7BA5C069" w14:textId="77777777" w:rsidR="004674C4" w:rsidRDefault="004674C4">
      <w:pPr>
        <w:pStyle w:val="ListParagraph"/>
        <w:numPr>
          <w:ilvl w:val="0"/>
          <w:numId w:val="17"/>
        </w:numPr>
        <w:spacing w:after="0" w:line="240" w:lineRule="auto"/>
      </w:pPr>
      <w:r w:rsidRPr="00D33741">
        <w:t>pripremu sadr</w:t>
      </w:r>
      <w:r>
        <w:t>ž</w:t>
      </w:r>
      <w:r w:rsidRPr="00D33741">
        <w:t>aja za web</w:t>
      </w:r>
    </w:p>
    <w:p w14:paraId="20D384D1" w14:textId="77777777" w:rsidR="004674C4" w:rsidRDefault="004674C4">
      <w:pPr>
        <w:pStyle w:val="ListParagraph"/>
        <w:numPr>
          <w:ilvl w:val="0"/>
          <w:numId w:val="17"/>
        </w:numPr>
        <w:spacing w:after="0" w:line="240" w:lineRule="auto"/>
      </w:pPr>
      <w:r w:rsidRPr="00D33741">
        <w:t>isporuku finalnih multimedijalnih datoteka naru</w:t>
      </w:r>
      <w:r>
        <w:t>č</w:t>
      </w:r>
      <w:r w:rsidRPr="00D33741">
        <w:t>itelju</w:t>
      </w:r>
    </w:p>
    <w:p w14:paraId="6D9B0563" w14:textId="77777777" w:rsidR="004674C4" w:rsidRPr="00D33741" w:rsidRDefault="004674C4" w:rsidP="004674C4">
      <w:pPr>
        <w:pStyle w:val="ListParagraph"/>
        <w:spacing w:after="0" w:line="240" w:lineRule="auto"/>
      </w:pPr>
    </w:p>
    <w:p w14:paraId="6F2AA165" w14:textId="77777777" w:rsidR="004674C4" w:rsidRPr="00AF4E42" w:rsidRDefault="004674C4" w:rsidP="004674C4">
      <w:pPr>
        <w:spacing w:after="0" w:line="240" w:lineRule="auto"/>
      </w:pPr>
      <w:r w:rsidRPr="00AF4E42">
        <w:t>Naru</w:t>
      </w:r>
      <w:r>
        <w:t>č</w:t>
      </w:r>
      <w:r w:rsidRPr="00AF4E42">
        <w:t>itelj osigurava dostupne materijale iz stanja prije obnove, uklju</w:t>
      </w:r>
      <w:r>
        <w:t>č</w:t>
      </w:r>
      <w:r w:rsidRPr="00AF4E42">
        <w:t>uju</w:t>
      </w:r>
      <w:r>
        <w:t>ć</w:t>
      </w:r>
      <w:r w:rsidRPr="00AF4E42">
        <w:t>i fotografije,</w:t>
      </w:r>
      <w:r>
        <w:t xml:space="preserve"> </w:t>
      </w:r>
      <w:r w:rsidRPr="00AF4E42">
        <w:t>dokumentaciju, tekstove i druge materijale potrebne za</w:t>
      </w:r>
      <w:r>
        <w:t xml:space="preserve"> </w:t>
      </w:r>
      <w:r w:rsidRPr="00AF4E42">
        <w:t>izradu prije / poslije usporedbi i</w:t>
      </w:r>
    </w:p>
    <w:p w14:paraId="517E9866" w14:textId="77777777" w:rsidR="004674C4" w:rsidRDefault="004674C4" w:rsidP="004674C4">
      <w:pPr>
        <w:spacing w:after="0" w:line="240" w:lineRule="auto"/>
      </w:pPr>
      <w:r w:rsidRPr="00AF4E42">
        <w:t>opisnih sadr</w:t>
      </w:r>
      <w:r>
        <w:t>ž</w:t>
      </w:r>
      <w:r w:rsidRPr="00AF4E42">
        <w:t>aja.</w:t>
      </w:r>
    </w:p>
    <w:p w14:paraId="00A972E0" w14:textId="77777777" w:rsidR="004674C4" w:rsidRPr="00AF4E42" w:rsidRDefault="004674C4" w:rsidP="004674C4">
      <w:pPr>
        <w:spacing w:after="0" w:line="240" w:lineRule="auto"/>
      </w:pPr>
    </w:p>
    <w:p w14:paraId="7FA8AB7A" w14:textId="77777777" w:rsidR="004674C4" w:rsidRPr="00551DB0" w:rsidRDefault="004674C4" w:rsidP="004674C4">
      <w:pPr>
        <w:spacing w:after="0" w:line="240" w:lineRule="auto"/>
        <w:rPr>
          <w:b/>
          <w:bCs/>
        </w:rPr>
      </w:pPr>
      <w:r w:rsidRPr="00551DB0">
        <w:rPr>
          <w:b/>
          <w:bCs/>
        </w:rPr>
        <w:t>3.8. Dron snimanje</w:t>
      </w:r>
    </w:p>
    <w:p w14:paraId="04C758B1" w14:textId="77777777" w:rsidR="004674C4" w:rsidRPr="00AF4E42" w:rsidRDefault="004674C4" w:rsidP="004674C4">
      <w:pPr>
        <w:spacing w:after="0" w:line="240" w:lineRule="auto"/>
      </w:pPr>
      <w:r w:rsidRPr="00AF4E42">
        <w:t>Ako je za pojedinu lokaciju tehni</w:t>
      </w:r>
      <w:r>
        <w:t>č</w:t>
      </w:r>
      <w:r w:rsidRPr="00AF4E42">
        <w:t>ki i pravno izvedivo, ponuditelj treba snimiti vanjske</w:t>
      </w:r>
      <w:r>
        <w:t xml:space="preserve"> </w:t>
      </w:r>
      <w:r w:rsidRPr="00AF4E42">
        <w:t xml:space="preserve">kadrove </w:t>
      </w:r>
      <w:r>
        <w:t>zgrada</w:t>
      </w:r>
      <w:r w:rsidRPr="00AF4E42">
        <w:t xml:space="preserve"> dronom.</w:t>
      </w:r>
    </w:p>
    <w:p w14:paraId="6EA23692" w14:textId="77777777" w:rsidR="004674C4" w:rsidRDefault="004674C4" w:rsidP="004674C4">
      <w:pPr>
        <w:spacing w:after="0" w:line="240" w:lineRule="auto"/>
      </w:pPr>
      <w:r w:rsidRPr="00AF4E42">
        <w:t xml:space="preserve">Dron snimanje mora se izvesti u skladu s </w:t>
      </w:r>
      <w:r>
        <w:t>važećim</w:t>
      </w:r>
      <w:r w:rsidRPr="00AF4E42">
        <w:t xml:space="preserve"> propisima, dozvolama, ograni</w:t>
      </w:r>
      <w:r>
        <w:t>č</w:t>
      </w:r>
      <w:r w:rsidRPr="00AF4E42">
        <w:t>enjima</w:t>
      </w:r>
      <w:r>
        <w:t xml:space="preserve"> </w:t>
      </w:r>
      <w:r w:rsidRPr="00AF4E42">
        <w:t>leta i sigurnosnim uvjetima.</w:t>
      </w:r>
    </w:p>
    <w:p w14:paraId="601468B0" w14:textId="77777777" w:rsidR="004674C4" w:rsidRPr="00AF4E42" w:rsidRDefault="004674C4" w:rsidP="004674C4">
      <w:pPr>
        <w:spacing w:after="0" w:line="240" w:lineRule="auto"/>
      </w:pPr>
    </w:p>
    <w:p w14:paraId="0A010647" w14:textId="77777777" w:rsidR="004674C4" w:rsidRDefault="004674C4" w:rsidP="004674C4">
      <w:pPr>
        <w:spacing w:after="0" w:line="240" w:lineRule="auto"/>
      </w:pPr>
      <w:r w:rsidRPr="00AF4E42">
        <w:t>Ako dron snimanje na odre</w:t>
      </w:r>
      <w:r>
        <w:t>đ</w:t>
      </w:r>
      <w:r w:rsidRPr="00AF4E42">
        <w:t>enoj lokaciji nije izvedivo zbog zakonskih, sigurnosnih,</w:t>
      </w:r>
      <w:r>
        <w:t xml:space="preserve"> </w:t>
      </w:r>
      <w:r w:rsidRPr="00AF4E42">
        <w:t>prostornih ili drugih ograni</w:t>
      </w:r>
      <w:r>
        <w:t>č</w:t>
      </w:r>
      <w:r w:rsidRPr="00AF4E42">
        <w:t>enja, ponuditelj treba predlo</w:t>
      </w:r>
      <w:r>
        <w:t>ž</w:t>
      </w:r>
      <w:r w:rsidRPr="00AF4E42">
        <w:t>iti alternativni na</w:t>
      </w:r>
      <w:r>
        <w:t>č</w:t>
      </w:r>
      <w:r w:rsidRPr="00AF4E42">
        <w:t>in snimanja</w:t>
      </w:r>
      <w:r>
        <w:t xml:space="preserve"> </w:t>
      </w:r>
      <w:r w:rsidRPr="00AF4E42">
        <w:t>eksterijera, primjerice snimanje sa zemlje, stabiliziranim kadrovima, teleobjektivom ili</w:t>
      </w:r>
      <w:r>
        <w:t xml:space="preserve"> </w:t>
      </w:r>
      <w:r w:rsidRPr="00AF4E42">
        <w:t>drugim odgovaraju</w:t>
      </w:r>
      <w:r>
        <w:t>ć</w:t>
      </w:r>
      <w:r w:rsidRPr="00AF4E42">
        <w:t xml:space="preserve">im </w:t>
      </w:r>
      <w:r>
        <w:t>p</w:t>
      </w:r>
      <w:r w:rsidRPr="00AF4E42">
        <w:t>ristupom.</w:t>
      </w:r>
    </w:p>
    <w:p w14:paraId="645A7934" w14:textId="77777777" w:rsidR="004674C4" w:rsidRPr="00AF4E42" w:rsidRDefault="004674C4" w:rsidP="004674C4">
      <w:pPr>
        <w:spacing w:after="0" w:line="240" w:lineRule="auto"/>
      </w:pPr>
    </w:p>
    <w:p w14:paraId="7DE8AE8E" w14:textId="77777777" w:rsidR="004674C4" w:rsidRDefault="004674C4" w:rsidP="004674C4">
      <w:pPr>
        <w:spacing w:after="0" w:line="240" w:lineRule="auto"/>
        <w:rPr>
          <w:b/>
          <w:bCs/>
        </w:rPr>
      </w:pPr>
      <w:r w:rsidRPr="00AA78C6">
        <w:rPr>
          <w:b/>
          <w:bCs/>
        </w:rPr>
        <w:t>4. TEKSTUALNI SADRZAJI I JEZI</w:t>
      </w:r>
      <w:r>
        <w:rPr>
          <w:b/>
          <w:bCs/>
        </w:rPr>
        <w:t>Č</w:t>
      </w:r>
      <w:r w:rsidRPr="00AA78C6">
        <w:rPr>
          <w:b/>
          <w:bCs/>
        </w:rPr>
        <w:t>NA</w:t>
      </w:r>
      <w:r>
        <w:rPr>
          <w:b/>
          <w:bCs/>
        </w:rPr>
        <w:t xml:space="preserve"> </w:t>
      </w:r>
      <w:r w:rsidRPr="00AA78C6">
        <w:rPr>
          <w:b/>
          <w:bCs/>
        </w:rPr>
        <w:t>PODR</w:t>
      </w:r>
      <w:r>
        <w:rPr>
          <w:b/>
          <w:bCs/>
        </w:rPr>
        <w:t>Š</w:t>
      </w:r>
      <w:r w:rsidRPr="00AA78C6">
        <w:rPr>
          <w:b/>
          <w:bCs/>
        </w:rPr>
        <w:t>KA</w:t>
      </w:r>
    </w:p>
    <w:p w14:paraId="6A556189" w14:textId="77777777" w:rsidR="00BD2CFC" w:rsidRPr="00AA78C6" w:rsidRDefault="00BD2CFC" w:rsidP="004674C4">
      <w:pPr>
        <w:spacing w:after="0" w:line="240" w:lineRule="auto"/>
        <w:rPr>
          <w:b/>
          <w:bCs/>
        </w:rPr>
      </w:pPr>
    </w:p>
    <w:p w14:paraId="627D88A7" w14:textId="77777777" w:rsidR="004674C4" w:rsidRDefault="004674C4" w:rsidP="004674C4">
      <w:pPr>
        <w:spacing w:after="0" w:line="240" w:lineRule="auto"/>
        <w:rPr>
          <w:b/>
          <w:bCs/>
        </w:rPr>
      </w:pPr>
      <w:r w:rsidRPr="00AA78C6">
        <w:rPr>
          <w:b/>
          <w:bCs/>
        </w:rPr>
        <w:t>4.1 . Tekstualni sadr</w:t>
      </w:r>
      <w:r>
        <w:rPr>
          <w:b/>
          <w:bCs/>
        </w:rPr>
        <w:t>ž</w:t>
      </w:r>
      <w:r w:rsidRPr="00AA78C6">
        <w:rPr>
          <w:b/>
          <w:bCs/>
        </w:rPr>
        <w:t>aji</w:t>
      </w:r>
    </w:p>
    <w:p w14:paraId="51BD7C69" w14:textId="77777777" w:rsidR="00BD2CFC" w:rsidRPr="00AA78C6" w:rsidRDefault="00BD2CFC" w:rsidP="004674C4">
      <w:pPr>
        <w:spacing w:after="0" w:line="240" w:lineRule="auto"/>
        <w:rPr>
          <w:b/>
          <w:bCs/>
        </w:rPr>
      </w:pPr>
    </w:p>
    <w:p w14:paraId="04F04D4E" w14:textId="77777777" w:rsidR="004674C4" w:rsidRPr="00AF4E42" w:rsidRDefault="004674C4" w:rsidP="004674C4">
      <w:pPr>
        <w:spacing w:after="0" w:line="240" w:lineRule="auto"/>
      </w:pPr>
      <w:r w:rsidRPr="00AF4E42">
        <w:t xml:space="preserve">Web aplikacija mora </w:t>
      </w:r>
      <w:r>
        <w:t xml:space="preserve">omogućiti </w:t>
      </w:r>
      <w:r w:rsidRPr="00AF4E42">
        <w:t>prikaz tekstualnih sadr</w:t>
      </w:r>
      <w:r>
        <w:t>ž</w:t>
      </w:r>
      <w:r w:rsidRPr="00AF4E42">
        <w:t>a</w:t>
      </w:r>
      <w:r>
        <w:t>j</w:t>
      </w:r>
      <w:r w:rsidRPr="00AF4E42">
        <w:t>a za</w:t>
      </w:r>
      <w:r>
        <w:t>:</w:t>
      </w:r>
    </w:p>
    <w:p w14:paraId="11D26CA0" w14:textId="77777777" w:rsidR="004674C4" w:rsidRDefault="004674C4">
      <w:pPr>
        <w:pStyle w:val="ListParagraph"/>
        <w:numPr>
          <w:ilvl w:val="0"/>
          <w:numId w:val="18"/>
        </w:numPr>
        <w:spacing w:after="0" w:line="240" w:lineRule="auto"/>
      </w:pPr>
      <w:r w:rsidRPr="00AA78C6">
        <w:t>uvod u projekt</w:t>
      </w:r>
    </w:p>
    <w:p w14:paraId="509DEDF2" w14:textId="77777777" w:rsidR="004674C4" w:rsidRDefault="004674C4">
      <w:pPr>
        <w:pStyle w:val="ListParagraph"/>
        <w:numPr>
          <w:ilvl w:val="0"/>
          <w:numId w:val="18"/>
        </w:numPr>
        <w:spacing w:after="0" w:line="240" w:lineRule="auto"/>
      </w:pPr>
      <w:r w:rsidRPr="00AA78C6">
        <w:t xml:space="preserve">opis svake </w:t>
      </w:r>
      <w:r>
        <w:t>zgrade</w:t>
      </w:r>
    </w:p>
    <w:p w14:paraId="55BE431E" w14:textId="77777777" w:rsidR="004674C4" w:rsidRDefault="004674C4">
      <w:pPr>
        <w:pStyle w:val="ListParagraph"/>
        <w:numPr>
          <w:ilvl w:val="0"/>
          <w:numId w:val="18"/>
        </w:numPr>
        <w:spacing w:after="0" w:line="240" w:lineRule="auto"/>
      </w:pPr>
      <w:r w:rsidRPr="00AA78C6">
        <w:t>opis izvedenih radova obnove</w:t>
      </w:r>
    </w:p>
    <w:p w14:paraId="7F21A671" w14:textId="77777777" w:rsidR="004674C4" w:rsidRDefault="004674C4">
      <w:pPr>
        <w:pStyle w:val="ListParagraph"/>
        <w:numPr>
          <w:ilvl w:val="0"/>
          <w:numId w:val="18"/>
        </w:numPr>
        <w:spacing w:after="0" w:line="240" w:lineRule="auto"/>
      </w:pPr>
      <w:r w:rsidRPr="00AA78C6">
        <w:t>opise prije / poslije usporedbi</w:t>
      </w:r>
    </w:p>
    <w:p w14:paraId="48FB475E" w14:textId="77777777" w:rsidR="004674C4" w:rsidRDefault="004674C4">
      <w:pPr>
        <w:pStyle w:val="ListParagraph"/>
        <w:numPr>
          <w:ilvl w:val="0"/>
          <w:numId w:val="18"/>
        </w:numPr>
        <w:spacing w:after="0" w:line="240" w:lineRule="auto"/>
      </w:pPr>
      <w:r w:rsidRPr="00AA78C6">
        <w:t>opise POI to</w:t>
      </w:r>
      <w:r>
        <w:t>č</w:t>
      </w:r>
      <w:r w:rsidRPr="00AA78C6">
        <w:t xml:space="preserve">aka unutar </w:t>
      </w:r>
      <w:r w:rsidRPr="00E24E92">
        <w:t xml:space="preserve">360̊   </w:t>
      </w:r>
      <w:r w:rsidRPr="00AA78C6">
        <w:t>prikaza</w:t>
      </w:r>
    </w:p>
    <w:p w14:paraId="6AEDC6F9" w14:textId="77777777" w:rsidR="004674C4" w:rsidRDefault="004674C4">
      <w:pPr>
        <w:pStyle w:val="ListParagraph"/>
        <w:numPr>
          <w:ilvl w:val="0"/>
          <w:numId w:val="18"/>
        </w:numPr>
        <w:spacing w:after="0" w:line="240" w:lineRule="auto"/>
      </w:pPr>
      <w:r w:rsidRPr="00AA78C6">
        <w:t xml:space="preserve">opise </w:t>
      </w:r>
      <w:r w:rsidRPr="00E24E92">
        <w:t xml:space="preserve">360̊   </w:t>
      </w:r>
      <w:r w:rsidRPr="00AA78C6">
        <w:t>prikaza</w:t>
      </w:r>
    </w:p>
    <w:p w14:paraId="3EF738E4" w14:textId="77777777" w:rsidR="004674C4" w:rsidRDefault="004674C4">
      <w:pPr>
        <w:pStyle w:val="ListParagraph"/>
        <w:numPr>
          <w:ilvl w:val="0"/>
          <w:numId w:val="18"/>
        </w:numPr>
        <w:spacing w:after="0" w:line="240" w:lineRule="auto"/>
      </w:pPr>
      <w:r w:rsidRPr="00AA78C6">
        <w:t>informacije o projektu, nositelju i</w:t>
      </w:r>
      <w:r>
        <w:t xml:space="preserve"> </w:t>
      </w:r>
      <w:r w:rsidRPr="00AA78C6">
        <w:t>vidljivosti</w:t>
      </w:r>
    </w:p>
    <w:p w14:paraId="2D4E552D" w14:textId="77777777" w:rsidR="004674C4" w:rsidRPr="00AA78C6" w:rsidRDefault="004674C4" w:rsidP="004674C4">
      <w:pPr>
        <w:pStyle w:val="ListParagraph"/>
        <w:spacing w:after="0" w:line="240" w:lineRule="auto"/>
      </w:pPr>
    </w:p>
    <w:p w14:paraId="31266ABA" w14:textId="77777777" w:rsidR="004674C4" w:rsidRPr="00AF4E42" w:rsidRDefault="004674C4" w:rsidP="004674C4">
      <w:pPr>
        <w:spacing w:after="0" w:line="240" w:lineRule="auto"/>
      </w:pPr>
      <w:r w:rsidRPr="00AF4E42">
        <w:t>Tekstualne sadr</w:t>
      </w:r>
      <w:r>
        <w:t>ža</w:t>
      </w:r>
      <w:r w:rsidRPr="00AF4E42">
        <w:t>je osigurava naru</w:t>
      </w:r>
      <w:r>
        <w:t>č</w:t>
      </w:r>
      <w:r w:rsidRPr="00AF4E42">
        <w:t>itelj, a ponuditelj ih prilago</w:t>
      </w:r>
      <w:r>
        <w:t>đ</w:t>
      </w:r>
      <w:r w:rsidRPr="00AF4E42">
        <w:t>ava i ugra</w:t>
      </w:r>
      <w:r>
        <w:t>đ</w:t>
      </w:r>
      <w:r w:rsidRPr="00AF4E42">
        <w:t>uje u web</w:t>
      </w:r>
      <w:r>
        <w:t xml:space="preserve"> </w:t>
      </w:r>
      <w:r w:rsidRPr="00AF4E42">
        <w:t>aplikaciju u dogovoru s naru</w:t>
      </w:r>
      <w:r>
        <w:t>č</w:t>
      </w:r>
      <w:r w:rsidRPr="00AF4E42">
        <w:t>iteljem.</w:t>
      </w:r>
      <w:r>
        <w:t xml:space="preserve"> </w:t>
      </w:r>
      <w:r w:rsidRPr="00AF4E42">
        <w:t xml:space="preserve">Tekstovi moraju biti prikazani </w:t>
      </w:r>
      <w:r>
        <w:t>č</w:t>
      </w:r>
      <w:r w:rsidRPr="00AF4E42">
        <w:t>itko, pregledno i primjereno mobilnim ure</w:t>
      </w:r>
      <w:r>
        <w:t>đ</w:t>
      </w:r>
      <w:r w:rsidRPr="00AF4E42">
        <w:t>ajima.</w:t>
      </w:r>
    </w:p>
    <w:p w14:paraId="29D93112" w14:textId="77777777" w:rsidR="004674C4" w:rsidRDefault="004674C4" w:rsidP="004674C4">
      <w:pPr>
        <w:spacing w:after="0" w:line="240" w:lineRule="auto"/>
      </w:pPr>
    </w:p>
    <w:p w14:paraId="0C3C4EAB" w14:textId="77777777" w:rsidR="004674C4" w:rsidRDefault="004674C4" w:rsidP="004674C4">
      <w:pPr>
        <w:spacing w:after="0" w:line="240" w:lineRule="auto"/>
        <w:rPr>
          <w:b/>
          <w:bCs/>
        </w:rPr>
      </w:pPr>
      <w:r w:rsidRPr="001C0DDD">
        <w:rPr>
          <w:b/>
          <w:bCs/>
        </w:rPr>
        <w:t>4.2. Jezična podrška</w:t>
      </w:r>
    </w:p>
    <w:p w14:paraId="47C8E072" w14:textId="77777777" w:rsidR="00BD2CFC" w:rsidRPr="001C0DDD" w:rsidRDefault="00BD2CFC" w:rsidP="004674C4">
      <w:pPr>
        <w:spacing w:after="0" w:line="240" w:lineRule="auto"/>
        <w:rPr>
          <w:b/>
          <w:bCs/>
        </w:rPr>
      </w:pPr>
    </w:p>
    <w:p w14:paraId="00A2A268" w14:textId="49E535FC" w:rsidR="004674C4" w:rsidRPr="00AF4E42" w:rsidRDefault="004674C4" w:rsidP="004674C4">
      <w:pPr>
        <w:spacing w:after="0" w:line="240" w:lineRule="auto"/>
      </w:pPr>
      <w:r w:rsidRPr="00AF4E42">
        <w:lastRenderedPageBreak/>
        <w:t>Aplikacij</w:t>
      </w:r>
      <w:r w:rsidR="00BD2CFC">
        <w:t xml:space="preserve">a se </w:t>
      </w:r>
      <w:r w:rsidRPr="00AF4E42">
        <w:t>izra</w:t>
      </w:r>
      <w:r>
        <w:t>đ</w:t>
      </w:r>
      <w:r w:rsidRPr="00AF4E42">
        <w:t>uje na hrvatskom jeziku.</w:t>
      </w:r>
    </w:p>
    <w:p w14:paraId="7A3D30AA" w14:textId="77777777" w:rsidR="004674C4" w:rsidRPr="00AF4E42" w:rsidRDefault="004674C4" w:rsidP="004674C4">
      <w:pPr>
        <w:spacing w:after="0" w:line="240" w:lineRule="auto"/>
      </w:pPr>
      <w:r w:rsidRPr="00AF4E42">
        <w:t>Aplikacija mora biti tehni</w:t>
      </w:r>
      <w:r>
        <w:t>č</w:t>
      </w:r>
      <w:r w:rsidRPr="00AF4E42">
        <w:t>ki pripremljena tako da omogu</w:t>
      </w:r>
      <w:r>
        <w:t>ć</w:t>
      </w:r>
      <w:r w:rsidRPr="00AF4E42">
        <w:t>uje naknadno dodavanje</w:t>
      </w:r>
      <w:r>
        <w:t xml:space="preserve"> </w:t>
      </w:r>
      <w:r w:rsidRPr="00AF4E42">
        <w:t xml:space="preserve">dodatnih </w:t>
      </w:r>
      <w:r>
        <w:t>j</w:t>
      </w:r>
      <w:r w:rsidRPr="00AF4E42">
        <w:t>ezika bez potrebe za ponovnom izradom sustava.</w:t>
      </w:r>
    </w:p>
    <w:p w14:paraId="1880F581" w14:textId="77777777" w:rsidR="004674C4" w:rsidRDefault="004674C4" w:rsidP="004674C4">
      <w:pPr>
        <w:spacing w:after="0" w:line="240" w:lineRule="auto"/>
      </w:pPr>
      <w:r w:rsidRPr="00AF4E42">
        <w:t>Dodatni</w:t>
      </w:r>
      <w:r>
        <w:t xml:space="preserve"> </w:t>
      </w:r>
      <w:r w:rsidRPr="00AF4E42">
        <w:t>jezici nisu uklju</w:t>
      </w:r>
      <w:r>
        <w:t>č</w:t>
      </w:r>
      <w:r w:rsidRPr="00AF4E42">
        <w:t>eni osim ako se posebno ne ugovore</w:t>
      </w:r>
      <w:r>
        <w:t>.</w:t>
      </w:r>
    </w:p>
    <w:p w14:paraId="26570BBD" w14:textId="77777777" w:rsidR="004674C4" w:rsidRPr="00AF4E42" w:rsidRDefault="004674C4" w:rsidP="004674C4">
      <w:pPr>
        <w:spacing w:after="0" w:line="240" w:lineRule="auto"/>
      </w:pPr>
    </w:p>
    <w:p w14:paraId="746A1C23" w14:textId="12AEF29E" w:rsidR="004674C4" w:rsidRPr="00AA78C6" w:rsidRDefault="004674C4" w:rsidP="004674C4">
      <w:pPr>
        <w:spacing w:after="0" w:line="240" w:lineRule="auto"/>
        <w:rPr>
          <w:b/>
          <w:bCs/>
        </w:rPr>
      </w:pPr>
      <w:r w:rsidRPr="00AA78C6">
        <w:rPr>
          <w:b/>
          <w:bCs/>
        </w:rPr>
        <w:t>5. UX/UI DIZAJN I</w:t>
      </w:r>
      <w:r>
        <w:rPr>
          <w:b/>
          <w:bCs/>
        </w:rPr>
        <w:t xml:space="preserve"> </w:t>
      </w:r>
      <w:r w:rsidRPr="00AA78C6">
        <w:rPr>
          <w:b/>
          <w:bCs/>
        </w:rPr>
        <w:t>TEHNI</w:t>
      </w:r>
      <w:r w:rsidR="00E830FD">
        <w:rPr>
          <w:b/>
          <w:bCs/>
        </w:rPr>
        <w:t>Č</w:t>
      </w:r>
      <w:r w:rsidRPr="00AA78C6">
        <w:rPr>
          <w:b/>
          <w:bCs/>
        </w:rPr>
        <w:t>KA IZVEDBA</w:t>
      </w:r>
    </w:p>
    <w:p w14:paraId="25C659B0" w14:textId="6EDFB915" w:rsidR="004674C4" w:rsidRPr="00AA78C6" w:rsidRDefault="004674C4" w:rsidP="004674C4">
      <w:pPr>
        <w:spacing w:after="0" w:line="240" w:lineRule="auto"/>
        <w:rPr>
          <w:b/>
          <w:bCs/>
        </w:rPr>
      </w:pPr>
      <w:r w:rsidRPr="00AA78C6">
        <w:rPr>
          <w:b/>
          <w:bCs/>
        </w:rPr>
        <w:t>5.1. U</w:t>
      </w:r>
      <w:r w:rsidR="00E830FD">
        <w:rPr>
          <w:b/>
          <w:bCs/>
        </w:rPr>
        <w:t xml:space="preserve">X/UI </w:t>
      </w:r>
      <w:r w:rsidRPr="00AA78C6">
        <w:rPr>
          <w:b/>
          <w:bCs/>
        </w:rPr>
        <w:t>dizajn</w:t>
      </w:r>
    </w:p>
    <w:p w14:paraId="456B68DD" w14:textId="77777777" w:rsidR="004674C4" w:rsidRDefault="004674C4" w:rsidP="004674C4">
      <w:pPr>
        <w:spacing w:after="0" w:line="240" w:lineRule="auto"/>
      </w:pPr>
    </w:p>
    <w:p w14:paraId="44A2BB67" w14:textId="77777777" w:rsidR="004674C4" w:rsidRPr="00AF4E42" w:rsidRDefault="004674C4" w:rsidP="004674C4">
      <w:pPr>
        <w:spacing w:after="0" w:line="240" w:lineRule="auto"/>
      </w:pPr>
      <w:r w:rsidRPr="00AF4E42">
        <w:t>Ponuditelj</w:t>
      </w:r>
      <w:r>
        <w:t xml:space="preserve"> </w:t>
      </w:r>
      <w:r w:rsidRPr="00AF4E42">
        <w:t>je prije po</w:t>
      </w:r>
      <w:r>
        <w:t>č</w:t>
      </w:r>
      <w:r w:rsidRPr="00AF4E42">
        <w:t>etka programiranja du</w:t>
      </w:r>
      <w:r>
        <w:t>ž</w:t>
      </w:r>
      <w:r w:rsidRPr="00AF4E42">
        <w:t>an izraditi prijedlog diza</w:t>
      </w:r>
      <w:r>
        <w:t>j</w:t>
      </w:r>
      <w:r w:rsidRPr="00AF4E42">
        <w:t>na web aplikacije</w:t>
      </w:r>
      <w:r>
        <w:t xml:space="preserve">. </w:t>
      </w:r>
    </w:p>
    <w:p w14:paraId="31FC4572" w14:textId="77777777" w:rsidR="004674C4" w:rsidRDefault="004674C4" w:rsidP="004674C4">
      <w:pPr>
        <w:spacing w:after="0" w:line="240" w:lineRule="auto"/>
      </w:pPr>
      <w:r w:rsidRPr="00AF4E42">
        <w:t>Dizajn mora biti izra</w:t>
      </w:r>
      <w:r>
        <w:t>đ</w:t>
      </w:r>
      <w:r w:rsidRPr="00AF4E42">
        <w:t>en u suvremenom, preglednom i institucionalno primjerenom</w:t>
      </w:r>
      <w:r>
        <w:t xml:space="preserve"> </w:t>
      </w:r>
      <w:r w:rsidRPr="00AF4E42">
        <w:t>vizualnom</w:t>
      </w:r>
      <w:r>
        <w:t xml:space="preserve"> s</w:t>
      </w:r>
      <w:r w:rsidRPr="00AF4E42">
        <w:t xml:space="preserve">tilu. Poseban naglasak treba biti na </w:t>
      </w:r>
      <w:r>
        <w:t>č</w:t>
      </w:r>
      <w:r w:rsidRPr="00AF4E42">
        <w:t>itljivosti, jednostavnoj navigaciji i</w:t>
      </w:r>
      <w:r>
        <w:t xml:space="preserve"> </w:t>
      </w:r>
      <w:r w:rsidRPr="00AF4E42">
        <w:t>kvalitetnoj prezentacij</w:t>
      </w:r>
      <w:r>
        <w:t>i</w:t>
      </w:r>
      <w:r w:rsidRPr="00AF4E42">
        <w:t xml:space="preserve"> </w:t>
      </w:r>
      <w:r>
        <w:t>vizualnog</w:t>
      </w:r>
      <w:r w:rsidRPr="00AF4E42">
        <w:t xml:space="preserve"> materijala.</w:t>
      </w:r>
    </w:p>
    <w:p w14:paraId="3600F6E3" w14:textId="77777777" w:rsidR="004674C4" w:rsidRPr="00AF4E42" w:rsidRDefault="004674C4" w:rsidP="004674C4">
      <w:pPr>
        <w:spacing w:after="0" w:line="240" w:lineRule="auto"/>
      </w:pPr>
    </w:p>
    <w:p w14:paraId="5E0C3F73" w14:textId="77777777" w:rsidR="004674C4" w:rsidRPr="009B3631" w:rsidRDefault="004674C4" w:rsidP="004674C4">
      <w:pPr>
        <w:spacing w:after="0" w:line="240" w:lineRule="auto"/>
        <w:rPr>
          <w:b/>
          <w:bCs/>
        </w:rPr>
      </w:pPr>
      <w:r w:rsidRPr="009B3631">
        <w:rPr>
          <w:b/>
          <w:bCs/>
        </w:rPr>
        <w:t>5.2. Tehnička izvedba web aplikacije</w:t>
      </w:r>
    </w:p>
    <w:p w14:paraId="16EB0894" w14:textId="77777777" w:rsidR="004674C4" w:rsidRDefault="004674C4" w:rsidP="004674C4">
      <w:pPr>
        <w:spacing w:after="0" w:line="240" w:lineRule="auto"/>
      </w:pPr>
      <w:r w:rsidRPr="00AF4E42">
        <w:t>Web aplikacija mora biti izra</w:t>
      </w:r>
      <w:r>
        <w:t>đ</w:t>
      </w:r>
      <w:r w:rsidRPr="00AF4E42">
        <w:t>ena kao mobile-first rje</w:t>
      </w:r>
      <w:r>
        <w:t>š</w:t>
      </w:r>
      <w:r w:rsidRPr="00AF4E42">
        <w:t>enje.</w:t>
      </w:r>
    </w:p>
    <w:p w14:paraId="51B4DB86" w14:textId="77777777" w:rsidR="004674C4" w:rsidRPr="00AF4E42" w:rsidRDefault="004674C4" w:rsidP="004674C4">
      <w:pPr>
        <w:spacing w:after="0" w:line="240" w:lineRule="auto"/>
      </w:pPr>
    </w:p>
    <w:p w14:paraId="225681A4" w14:textId="77777777" w:rsidR="004674C4" w:rsidRDefault="004674C4" w:rsidP="004674C4">
      <w:pPr>
        <w:spacing w:after="0" w:line="240" w:lineRule="auto"/>
      </w:pPr>
      <w:r w:rsidRPr="00AF4E42">
        <w:t>Aplikacija mora imati responzivni dizajn i pravilno se prikazivati na</w:t>
      </w:r>
      <w:r>
        <w:t>:</w:t>
      </w:r>
    </w:p>
    <w:p w14:paraId="6BB841DF" w14:textId="77777777" w:rsidR="004674C4" w:rsidRDefault="004674C4">
      <w:pPr>
        <w:pStyle w:val="ListParagraph"/>
        <w:numPr>
          <w:ilvl w:val="0"/>
          <w:numId w:val="19"/>
        </w:numPr>
        <w:spacing w:after="0" w:line="240" w:lineRule="auto"/>
      </w:pPr>
      <w:r>
        <w:t>Mobilnim uređajima</w:t>
      </w:r>
    </w:p>
    <w:p w14:paraId="16C40B4A" w14:textId="77777777" w:rsidR="004674C4" w:rsidRDefault="004674C4">
      <w:pPr>
        <w:pStyle w:val="ListParagraph"/>
        <w:numPr>
          <w:ilvl w:val="0"/>
          <w:numId w:val="19"/>
        </w:numPr>
        <w:spacing w:after="0" w:line="240" w:lineRule="auto"/>
      </w:pPr>
      <w:r>
        <w:t>Desktop računalima</w:t>
      </w:r>
    </w:p>
    <w:p w14:paraId="79F1D259" w14:textId="77777777" w:rsidR="004674C4" w:rsidRPr="009B3631" w:rsidRDefault="004674C4">
      <w:pPr>
        <w:pStyle w:val="ListParagraph"/>
        <w:numPr>
          <w:ilvl w:val="0"/>
          <w:numId w:val="19"/>
        </w:numPr>
        <w:spacing w:after="0" w:line="240" w:lineRule="auto"/>
      </w:pPr>
      <w:r>
        <w:t>Modernim web preglednicima</w:t>
      </w:r>
    </w:p>
    <w:p w14:paraId="4D1F9093" w14:textId="77777777" w:rsidR="004674C4" w:rsidRDefault="004674C4" w:rsidP="004674C4">
      <w:pPr>
        <w:spacing w:after="0" w:line="240" w:lineRule="auto"/>
      </w:pPr>
    </w:p>
    <w:p w14:paraId="4EFA3523" w14:textId="77777777" w:rsidR="004674C4" w:rsidRDefault="004674C4" w:rsidP="004674C4">
      <w:pPr>
        <w:spacing w:after="0" w:line="240" w:lineRule="auto"/>
      </w:pPr>
      <w:r w:rsidRPr="00AF4E42">
        <w:t>Potrebno je osigurati kompatibilnost s aktualnim verzijama naj</w:t>
      </w:r>
      <w:r>
        <w:t>češće korištenih preglednika:</w:t>
      </w:r>
    </w:p>
    <w:p w14:paraId="6FD56278" w14:textId="77777777" w:rsidR="004674C4" w:rsidRDefault="004674C4">
      <w:pPr>
        <w:pStyle w:val="ListParagraph"/>
        <w:numPr>
          <w:ilvl w:val="0"/>
          <w:numId w:val="20"/>
        </w:numPr>
        <w:spacing w:after="0" w:line="240" w:lineRule="auto"/>
      </w:pPr>
      <w:r w:rsidRPr="009B3631">
        <w:t>Google Chrome</w:t>
      </w:r>
    </w:p>
    <w:p w14:paraId="682F7EDE" w14:textId="77777777" w:rsidR="004674C4" w:rsidRDefault="004674C4">
      <w:pPr>
        <w:pStyle w:val="ListParagraph"/>
        <w:numPr>
          <w:ilvl w:val="0"/>
          <w:numId w:val="20"/>
        </w:numPr>
        <w:spacing w:after="0" w:line="240" w:lineRule="auto"/>
      </w:pPr>
      <w:r w:rsidRPr="009B3631">
        <w:t>Safari</w:t>
      </w:r>
    </w:p>
    <w:p w14:paraId="0122EC6F" w14:textId="77777777" w:rsidR="004674C4" w:rsidRDefault="004674C4">
      <w:pPr>
        <w:pStyle w:val="ListParagraph"/>
        <w:numPr>
          <w:ilvl w:val="0"/>
          <w:numId w:val="20"/>
        </w:numPr>
        <w:spacing w:after="0" w:line="240" w:lineRule="auto"/>
      </w:pPr>
      <w:r w:rsidRPr="009B3631">
        <w:t>Mozilla Firefox</w:t>
      </w:r>
    </w:p>
    <w:p w14:paraId="33D51360" w14:textId="77777777" w:rsidR="004674C4" w:rsidRDefault="004674C4">
      <w:pPr>
        <w:pStyle w:val="ListParagraph"/>
        <w:numPr>
          <w:ilvl w:val="0"/>
          <w:numId w:val="20"/>
        </w:numPr>
        <w:spacing w:after="0" w:line="240" w:lineRule="auto"/>
      </w:pPr>
      <w:r w:rsidRPr="009B3631">
        <w:t>Microsoft Edge</w:t>
      </w:r>
    </w:p>
    <w:p w14:paraId="1055146F" w14:textId="77777777" w:rsidR="004674C4" w:rsidRPr="009B3631" w:rsidRDefault="004674C4" w:rsidP="004674C4">
      <w:pPr>
        <w:pStyle w:val="ListParagraph"/>
        <w:spacing w:after="0" w:line="240" w:lineRule="auto"/>
      </w:pPr>
    </w:p>
    <w:p w14:paraId="2AFD9B0A" w14:textId="77777777" w:rsidR="004674C4" w:rsidRDefault="004674C4" w:rsidP="004674C4">
      <w:pPr>
        <w:spacing w:after="0" w:line="240" w:lineRule="auto"/>
      </w:pPr>
      <w:r w:rsidRPr="00AF4E42">
        <w:t>Web aplikacija mora biti optimizirana za brzo u</w:t>
      </w:r>
      <w:r>
        <w:t>č</w:t>
      </w:r>
      <w:r w:rsidRPr="00AF4E42">
        <w:t>itavanje, uzimaju</w:t>
      </w:r>
      <w:r>
        <w:t>ć</w:t>
      </w:r>
      <w:r w:rsidRPr="00AF4E42">
        <w:t>i u obzir da sadr</w:t>
      </w:r>
      <w:r>
        <w:t>ž</w:t>
      </w:r>
      <w:r w:rsidRPr="00AF4E42">
        <w:t>i</w:t>
      </w:r>
      <w:r>
        <w:t xml:space="preserve"> </w:t>
      </w:r>
      <w:r w:rsidRPr="00AF4E42">
        <w:t xml:space="preserve">video, fotografije i visokorezolucijske </w:t>
      </w:r>
      <w:r w:rsidRPr="00E24E92">
        <w:t xml:space="preserve">360̊   </w:t>
      </w:r>
      <w:r w:rsidRPr="00AF4E42">
        <w:t>panorame.</w:t>
      </w:r>
    </w:p>
    <w:p w14:paraId="5E318D02" w14:textId="77777777" w:rsidR="004674C4" w:rsidRPr="00AF4E42" w:rsidRDefault="004674C4" w:rsidP="004674C4">
      <w:pPr>
        <w:spacing w:after="0" w:line="240" w:lineRule="auto"/>
        <w:jc w:val="both"/>
      </w:pPr>
    </w:p>
    <w:p w14:paraId="2DFB7B07" w14:textId="77777777" w:rsidR="004674C4" w:rsidRPr="009B3631" w:rsidRDefault="004674C4" w:rsidP="004674C4">
      <w:pPr>
        <w:spacing w:after="0" w:line="240" w:lineRule="auto"/>
        <w:jc w:val="both"/>
        <w:rPr>
          <w:b/>
          <w:bCs/>
        </w:rPr>
      </w:pPr>
      <w:r w:rsidRPr="009B3631">
        <w:rPr>
          <w:b/>
          <w:bCs/>
        </w:rPr>
        <w:t>5.3. Unos i priprema sadr</w:t>
      </w:r>
      <w:r>
        <w:rPr>
          <w:b/>
          <w:bCs/>
        </w:rPr>
        <w:t>ž</w:t>
      </w:r>
      <w:r w:rsidRPr="009B3631">
        <w:rPr>
          <w:b/>
          <w:bCs/>
        </w:rPr>
        <w:t>aja</w:t>
      </w:r>
    </w:p>
    <w:p w14:paraId="23AB8FEA" w14:textId="77777777" w:rsidR="004674C4" w:rsidRPr="00AF4E42" w:rsidRDefault="004674C4" w:rsidP="004674C4">
      <w:pPr>
        <w:spacing w:after="0" w:line="240" w:lineRule="auto"/>
        <w:jc w:val="both"/>
      </w:pPr>
      <w:r w:rsidRPr="00AF4E42">
        <w:t>Ponuditelj</w:t>
      </w:r>
      <w:r>
        <w:t xml:space="preserve"> </w:t>
      </w:r>
      <w:r w:rsidRPr="00AF4E42">
        <w:t xml:space="preserve">je odgovoran za unos, obradu, optimizaciju i integraciju svih </w:t>
      </w:r>
      <w:r>
        <w:t>sadržaja</w:t>
      </w:r>
      <w:r w:rsidRPr="00AF4E42">
        <w:t xml:space="preserve"> u web</w:t>
      </w:r>
    </w:p>
    <w:p w14:paraId="07BCCBB8" w14:textId="77777777" w:rsidR="004674C4" w:rsidRDefault="004674C4" w:rsidP="004674C4">
      <w:pPr>
        <w:spacing w:after="0" w:line="240" w:lineRule="auto"/>
        <w:jc w:val="both"/>
      </w:pPr>
      <w:r w:rsidRPr="00AF4E42">
        <w:t>aplikaciju.</w:t>
      </w:r>
      <w:r>
        <w:t xml:space="preserve"> </w:t>
      </w:r>
      <w:r w:rsidRPr="00AF4E42">
        <w:t>Naru</w:t>
      </w:r>
      <w:r>
        <w:t>č</w:t>
      </w:r>
      <w:r w:rsidRPr="00AF4E42">
        <w:t>itelj osigurava tekstualne materijale, fotografije stanja prije obnove, postoje</w:t>
      </w:r>
      <w:r>
        <w:t>ć</w:t>
      </w:r>
      <w:r w:rsidRPr="00AF4E42">
        <w:t>u</w:t>
      </w:r>
      <w:r>
        <w:t xml:space="preserve"> </w:t>
      </w:r>
      <w:r w:rsidRPr="00AF4E42">
        <w:t>dokumentaciju i druge dostupne materijale potrebne za izradu digitalne prezentacije</w:t>
      </w:r>
      <w:r>
        <w:t>.</w:t>
      </w:r>
    </w:p>
    <w:p w14:paraId="70DFFECC" w14:textId="77777777" w:rsidR="004674C4" w:rsidRPr="00AF4E42" w:rsidRDefault="004674C4" w:rsidP="004674C4">
      <w:pPr>
        <w:spacing w:after="0" w:line="240" w:lineRule="auto"/>
        <w:jc w:val="both"/>
      </w:pPr>
    </w:p>
    <w:p w14:paraId="5C3ED7B6" w14:textId="77777777" w:rsidR="004674C4" w:rsidRDefault="004674C4" w:rsidP="004674C4">
      <w:pPr>
        <w:spacing w:after="0" w:line="240" w:lineRule="auto"/>
        <w:jc w:val="both"/>
      </w:pPr>
      <w:r w:rsidRPr="00AF4E42">
        <w:t>Web aplikacija ne mora sadr</w:t>
      </w:r>
      <w:r>
        <w:t>ž</w:t>
      </w:r>
      <w:r w:rsidRPr="00AF4E42">
        <w:t>avati zasebno administracijsko su</w:t>
      </w:r>
      <w:r>
        <w:t>č</w:t>
      </w:r>
      <w:r w:rsidRPr="00AF4E42">
        <w:t>elje za samostalno</w:t>
      </w:r>
      <w:r>
        <w:t xml:space="preserve"> </w:t>
      </w:r>
      <w:r w:rsidRPr="00AF4E42">
        <w:t>ure</w:t>
      </w:r>
      <w:r>
        <w:t>đ</w:t>
      </w:r>
      <w:r w:rsidRPr="00AF4E42">
        <w:t>ivanje sadr</w:t>
      </w:r>
      <w:r>
        <w:t>ž</w:t>
      </w:r>
      <w:r w:rsidRPr="00AF4E42">
        <w:t>aja od strane naru</w:t>
      </w:r>
      <w:r>
        <w:t>č</w:t>
      </w:r>
      <w:r w:rsidRPr="00AF4E42">
        <w:t>itelja, osim ako se to posebno ne ugovori.</w:t>
      </w:r>
    </w:p>
    <w:p w14:paraId="71E647D7" w14:textId="77777777" w:rsidR="004674C4" w:rsidRPr="00AF4E42" w:rsidRDefault="004674C4" w:rsidP="004674C4">
      <w:pPr>
        <w:spacing w:after="0" w:line="240" w:lineRule="auto"/>
      </w:pPr>
    </w:p>
    <w:p w14:paraId="2A5F046F" w14:textId="77777777" w:rsidR="004674C4" w:rsidRDefault="004674C4" w:rsidP="004674C4">
      <w:pPr>
        <w:spacing w:after="0" w:line="240" w:lineRule="auto"/>
        <w:rPr>
          <w:b/>
          <w:bCs/>
        </w:rPr>
      </w:pPr>
      <w:r w:rsidRPr="009B3631">
        <w:rPr>
          <w:b/>
          <w:bCs/>
        </w:rPr>
        <w:t>6. ISPORUKA, HOSTING I</w:t>
      </w:r>
      <w:r>
        <w:rPr>
          <w:b/>
          <w:bCs/>
        </w:rPr>
        <w:t xml:space="preserve"> </w:t>
      </w:r>
      <w:r w:rsidRPr="009B3631">
        <w:rPr>
          <w:b/>
          <w:bCs/>
        </w:rPr>
        <w:t>VLASNI</w:t>
      </w:r>
      <w:r>
        <w:rPr>
          <w:b/>
          <w:bCs/>
        </w:rPr>
        <w:t>Š</w:t>
      </w:r>
      <w:r w:rsidRPr="009B3631">
        <w:rPr>
          <w:b/>
          <w:bCs/>
        </w:rPr>
        <w:t>TVO</w:t>
      </w:r>
    </w:p>
    <w:p w14:paraId="1A39DD95" w14:textId="77777777" w:rsidR="004674C4" w:rsidRPr="009B3631" w:rsidRDefault="004674C4" w:rsidP="004674C4">
      <w:pPr>
        <w:spacing w:after="0" w:line="240" w:lineRule="auto"/>
        <w:rPr>
          <w:b/>
          <w:bCs/>
        </w:rPr>
      </w:pPr>
    </w:p>
    <w:p w14:paraId="38F66D01" w14:textId="77777777" w:rsidR="004674C4" w:rsidRPr="009B3631" w:rsidRDefault="004674C4" w:rsidP="004674C4">
      <w:pPr>
        <w:spacing w:after="0" w:line="240" w:lineRule="auto"/>
        <w:rPr>
          <w:b/>
          <w:bCs/>
        </w:rPr>
      </w:pPr>
      <w:r w:rsidRPr="009B3631">
        <w:rPr>
          <w:b/>
          <w:bCs/>
        </w:rPr>
        <w:t xml:space="preserve">6.1. </w:t>
      </w:r>
      <w:r>
        <w:rPr>
          <w:b/>
          <w:bCs/>
        </w:rPr>
        <w:t>I</w:t>
      </w:r>
      <w:r w:rsidRPr="009B3631">
        <w:rPr>
          <w:b/>
          <w:bCs/>
        </w:rPr>
        <w:t>sporuka video materijala</w:t>
      </w:r>
    </w:p>
    <w:p w14:paraId="60C08AF7" w14:textId="77777777" w:rsidR="004674C4" w:rsidRDefault="004674C4" w:rsidP="004674C4">
      <w:pPr>
        <w:spacing w:after="0" w:line="240" w:lineRule="auto"/>
      </w:pPr>
      <w:r w:rsidRPr="00AF4E42">
        <w:t>Svi zavr</w:t>
      </w:r>
      <w:r>
        <w:t>š</w:t>
      </w:r>
      <w:r w:rsidRPr="00AF4E42">
        <w:t>ni video materijali moraju se isporu</w:t>
      </w:r>
      <w:r>
        <w:t>č</w:t>
      </w:r>
      <w:r w:rsidRPr="00AF4E42">
        <w:t>iti</w:t>
      </w:r>
      <w:r>
        <w:t xml:space="preserve">: </w:t>
      </w:r>
    </w:p>
    <w:p w14:paraId="55A00A22" w14:textId="77777777" w:rsidR="004674C4" w:rsidRDefault="004674C4">
      <w:pPr>
        <w:pStyle w:val="ListParagraph"/>
        <w:numPr>
          <w:ilvl w:val="0"/>
          <w:numId w:val="21"/>
        </w:numPr>
        <w:spacing w:after="0" w:line="240" w:lineRule="auto"/>
      </w:pPr>
      <w:r w:rsidRPr="009B3631">
        <w:t>integrirani u web aplikaciju</w:t>
      </w:r>
    </w:p>
    <w:p w14:paraId="77B1A379" w14:textId="77777777" w:rsidR="004674C4" w:rsidRDefault="004674C4">
      <w:pPr>
        <w:pStyle w:val="ListParagraph"/>
        <w:numPr>
          <w:ilvl w:val="0"/>
          <w:numId w:val="21"/>
        </w:numPr>
        <w:spacing w:after="0" w:line="240" w:lineRule="auto"/>
      </w:pPr>
      <w:r w:rsidRPr="009B3631">
        <w:t>kao zasebne video datoteke za naru</w:t>
      </w:r>
      <w:r>
        <w:t>č</w:t>
      </w:r>
      <w:r w:rsidRPr="009B3631">
        <w:t>itelja</w:t>
      </w:r>
    </w:p>
    <w:p w14:paraId="74D95316" w14:textId="77777777" w:rsidR="004674C4" w:rsidRDefault="004674C4">
      <w:pPr>
        <w:pStyle w:val="ListParagraph"/>
        <w:numPr>
          <w:ilvl w:val="0"/>
          <w:numId w:val="21"/>
        </w:numPr>
        <w:spacing w:after="0" w:line="240" w:lineRule="auto"/>
      </w:pPr>
      <w:r w:rsidRPr="009B3631">
        <w:t>u 4K rezoluciji</w:t>
      </w:r>
    </w:p>
    <w:p w14:paraId="50557631" w14:textId="77777777" w:rsidR="004674C4" w:rsidRDefault="004674C4">
      <w:pPr>
        <w:pStyle w:val="ListParagraph"/>
        <w:numPr>
          <w:ilvl w:val="0"/>
          <w:numId w:val="21"/>
        </w:numPr>
        <w:spacing w:after="0" w:line="240" w:lineRule="auto"/>
      </w:pPr>
      <w:r w:rsidRPr="009B3631">
        <w:t>u formatu pogodnom za daljnju upotrebu</w:t>
      </w:r>
      <w:r>
        <w:t xml:space="preserve"> </w:t>
      </w:r>
    </w:p>
    <w:p w14:paraId="79A411BC" w14:textId="77777777" w:rsidR="004674C4" w:rsidRDefault="004674C4">
      <w:pPr>
        <w:pStyle w:val="ListParagraph"/>
        <w:numPr>
          <w:ilvl w:val="0"/>
          <w:numId w:val="21"/>
        </w:numPr>
        <w:spacing w:after="0" w:line="240" w:lineRule="auto"/>
      </w:pPr>
      <w:r w:rsidRPr="009B3631">
        <w:t>u w</w:t>
      </w:r>
      <w:r>
        <w:t>e</w:t>
      </w:r>
      <w:r w:rsidRPr="009B3631">
        <w:t>b optimiziranoj verziji za prikaz u aplikaciji</w:t>
      </w:r>
    </w:p>
    <w:p w14:paraId="264954A1" w14:textId="77777777" w:rsidR="004674C4" w:rsidRPr="009B3631" w:rsidRDefault="004674C4" w:rsidP="004674C4">
      <w:pPr>
        <w:pStyle w:val="ListParagraph"/>
        <w:spacing w:after="0" w:line="240" w:lineRule="auto"/>
      </w:pPr>
    </w:p>
    <w:p w14:paraId="66407DBA" w14:textId="77777777" w:rsidR="004674C4" w:rsidRPr="00AF4E42" w:rsidRDefault="004674C4" w:rsidP="004674C4">
      <w:pPr>
        <w:spacing w:after="0" w:line="240" w:lineRule="auto"/>
      </w:pPr>
      <w:r w:rsidRPr="00AF4E42">
        <w:t>Za svaki objekt isporu</w:t>
      </w:r>
      <w:r>
        <w:t>č</w:t>
      </w:r>
      <w:r w:rsidRPr="00AF4E42">
        <w:t>uje se najmanje jedan kratki video prikaz.</w:t>
      </w:r>
    </w:p>
    <w:p w14:paraId="53242F39" w14:textId="77777777" w:rsidR="004674C4" w:rsidRDefault="004674C4" w:rsidP="004674C4">
      <w:pPr>
        <w:spacing w:after="0" w:line="240" w:lineRule="auto"/>
      </w:pPr>
      <w:r w:rsidRPr="00AF4E42">
        <w:t>Osim finalnih 4K videa, potrebno je isporu</w:t>
      </w:r>
      <w:r>
        <w:t>č</w:t>
      </w:r>
      <w:r w:rsidRPr="00AF4E42">
        <w:t>iti i web optimizirane verzije, kako bi se</w:t>
      </w:r>
      <w:r>
        <w:t xml:space="preserve"> </w:t>
      </w:r>
      <w:r w:rsidRPr="00AF4E42">
        <w:t>omogu</w:t>
      </w:r>
      <w:r>
        <w:t>ć</w:t>
      </w:r>
      <w:r w:rsidRPr="00AF4E42">
        <w:t>ilo brzo u</w:t>
      </w:r>
      <w:r>
        <w:t>č</w:t>
      </w:r>
      <w:r w:rsidRPr="00AF4E42">
        <w:t>itavanje unutar web aplikacije.</w:t>
      </w:r>
    </w:p>
    <w:p w14:paraId="2E3471B4" w14:textId="77777777" w:rsidR="004674C4" w:rsidRPr="00AF4E42" w:rsidRDefault="004674C4" w:rsidP="004674C4">
      <w:pPr>
        <w:spacing w:after="0" w:line="240" w:lineRule="auto"/>
      </w:pPr>
    </w:p>
    <w:p w14:paraId="2CFAD19F" w14:textId="77777777" w:rsidR="004674C4" w:rsidRDefault="004674C4" w:rsidP="004674C4">
      <w:pPr>
        <w:spacing w:after="0" w:line="240" w:lineRule="auto"/>
        <w:rPr>
          <w:b/>
          <w:bCs/>
        </w:rPr>
      </w:pPr>
      <w:r w:rsidRPr="009B3631">
        <w:rPr>
          <w:b/>
          <w:bCs/>
        </w:rPr>
        <w:t xml:space="preserve">6.2. </w:t>
      </w:r>
      <w:r>
        <w:rPr>
          <w:b/>
          <w:bCs/>
        </w:rPr>
        <w:t>Isporuka</w:t>
      </w:r>
      <w:r w:rsidRPr="009B3631">
        <w:rPr>
          <w:b/>
          <w:bCs/>
        </w:rPr>
        <w:t xml:space="preserve"> fotografija i </w:t>
      </w:r>
      <w:r w:rsidRPr="00E24E92">
        <w:rPr>
          <w:b/>
          <w:bCs/>
        </w:rPr>
        <w:t xml:space="preserve">360̊   </w:t>
      </w:r>
      <w:r w:rsidRPr="009B3631">
        <w:rPr>
          <w:b/>
          <w:bCs/>
        </w:rPr>
        <w:t>panorama</w:t>
      </w:r>
    </w:p>
    <w:p w14:paraId="573E3E16" w14:textId="77777777" w:rsidR="00A64BCD" w:rsidRPr="009B3631" w:rsidRDefault="00A64BCD" w:rsidP="004674C4">
      <w:pPr>
        <w:spacing w:after="0" w:line="240" w:lineRule="auto"/>
        <w:rPr>
          <w:b/>
          <w:bCs/>
        </w:rPr>
      </w:pPr>
    </w:p>
    <w:p w14:paraId="2D488253" w14:textId="77777777" w:rsidR="004674C4" w:rsidRDefault="004674C4" w:rsidP="004674C4">
      <w:pPr>
        <w:spacing w:after="0" w:line="240" w:lineRule="auto"/>
      </w:pPr>
      <w:r w:rsidRPr="00AF4E42">
        <w:t>Ponuditelj mora isporu</w:t>
      </w:r>
      <w:r>
        <w:t>č</w:t>
      </w:r>
      <w:r w:rsidRPr="00AF4E42">
        <w:t>iti</w:t>
      </w:r>
      <w:r>
        <w:t>:</w:t>
      </w:r>
    </w:p>
    <w:p w14:paraId="51BC8185" w14:textId="77777777" w:rsidR="004674C4" w:rsidRDefault="004674C4">
      <w:pPr>
        <w:pStyle w:val="ListParagraph"/>
        <w:numPr>
          <w:ilvl w:val="0"/>
          <w:numId w:val="22"/>
        </w:numPr>
        <w:spacing w:after="0" w:line="240" w:lineRule="auto"/>
      </w:pPr>
      <w:r w:rsidRPr="009B3631">
        <w:t>obra</w:t>
      </w:r>
      <w:r>
        <w:t>đ</w:t>
      </w:r>
      <w:r w:rsidRPr="009B3631">
        <w:t>ene fotografije za galeriju</w:t>
      </w:r>
    </w:p>
    <w:p w14:paraId="47C19D36" w14:textId="77777777" w:rsidR="004674C4" w:rsidRDefault="004674C4">
      <w:pPr>
        <w:pStyle w:val="ListParagraph"/>
        <w:numPr>
          <w:ilvl w:val="0"/>
          <w:numId w:val="22"/>
        </w:numPr>
        <w:spacing w:after="0" w:line="240" w:lineRule="auto"/>
      </w:pPr>
      <w:r w:rsidRPr="009B3631">
        <w:t>fotografije optimizirane za web</w:t>
      </w:r>
    </w:p>
    <w:p w14:paraId="69B90EE9" w14:textId="77777777" w:rsidR="004674C4" w:rsidRDefault="004674C4">
      <w:pPr>
        <w:pStyle w:val="ListParagraph"/>
        <w:numPr>
          <w:ilvl w:val="0"/>
          <w:numId w:val="22"/>
        </w:numPr>
        <w:spacing w:after="0" w:line="240" w:lineRule="auto"/>
      </w:pPr>
      <w:r w:rsidRPr="009B3631">
        <w:t>fotografije u visokoj rezoluciji za arhivu naru</w:t>
      </w:r>
      <w:r>
        <w:t>č</w:t>
      </w:r>
      <w:r w:rsidRPr="009B3631">
        <w:t>itelja</w:t>
      </w:r>
    </w:p>
    <w:p w14:paraId="7B7DE8DE" w14:textId="77777777" w:rsidR="004674C4" w:rsidRDefault="004674C4">
      <w:pPr>
        <w:pStyle w:val="ListParagraph"/>
        <w:numPr>
          <w:ilvl w:val="0"/>
          <w:numId w:val="22"/>
        </w:numPr>
        <w:spacing w:after="0" w:line="240" w:lineRule="auto"/>
      </w:pPr>
      <w:r w:rsidRPr="009B3631">
        <w:t xml:space="preserve">finalne </w:t>
      </w:r>
      <w:r w:rsidRPr="00E24E92">
        <w:t xml:space="preserve">360̊   </w:t>
      </w:r>
      <w:r w:rsidRPr="009B3631">
        <w:t>panorame</w:t>
      </w:r>
      <w:r>
        <w:t xml:space="preserve"> </w:t>
      </w:r>
    </w:p>
    <w:p w14:paraId="285B7FE4" w14:textId="77777777" w:rsidR="004674C4" w:rsidRDefault="004674C4">
      <w:pPr>
        <w:pStyle w:val="ListParagraph"/>
        <w:numPr>
          <w:ilvl w:val="0"/>
          <w:numId w:val="22"/>
        </w:numPr>
        <w:spacing w:after="0" w:line="240" w:lineRule="auto"/>
      </w:pPr>
      <w:r w:rsidRPr="009B3631">
        <w:t>w</w:t>
      </w:r>
      <w:r>
        <w:t>e</w:t>
      </w:r>
      <w:r w:rsidRPr="009B3631">
        <w:t xml:space="preserve">b optimizirane </w:t>
      </w:r>
      <w:r w:rsidRPr="00E24E92">
        <w:t xml:space="preserve">360̊   </w:t>
      </w:r>
      <w:r w:rsidRPr="009B3631">
        <w:t>panorame</w:t>
      </w:r>
    </w:p>
    <w:p w14:paraId="59460F64" w14:textId="77777777" w:rsidR="004674C4" w:rsidRDefault="004674C4">
      <w:pPr>
        <w:pStyle w:val="ListParagraph"/>
        <w:numPr>
          <w:ilvl w:val="0"/>
          <w:numId w:val="22"/>
        </w:numPr>
        <w:spacing w:after="0" w:line="240" w:lineRule="auto"/>
      </w:pPr>
      <w:r w:rsidRPr="009B3631">
        <w:t>tehni</w:t>
      </w:r>
      <w:r>
        <w:t>č</w:t>
      </w:r>
      <w:r w:rsidRPr="009B3631">
        <w:t xml:space="preserve">ki pripremljene </w:t>
      </w:r>
      <w:r w:rsidRPr="00E24E92">
        <w:t xml:space="preserve">360̊   </w:t>
      </w:r>
      <w:r w:rsidRPr="009B3631">
        <w:t>prikaze integrirane u web aplikaciju</w:t>
      </w:r>
    </w:p>
    <w:p w14:paraId="6FC946B1" w14:textId="77777777" w:rsidR="004674C4" w:rsidRPr="009B3631" w:rsidRDefault="004674C4" w:rsidP="004674C4">
      <w:pPr>
        <w:pStyle w:val="ListParagraph"/>
        <w:spacing w:after="0" w:line="240" w:lineRule="auto"/>
      </w:pPr>
    </w:p>
    <w:p w14:paraId="17A9EC90" w14:textId="77777777" w:rsidR="004674C4" w:rsidRDefault="004674C4" w:rsidP="004674C4">
      <w:pPr>
        <w:spacing w:after="0" w:line="240" w:lineRule="auto"/>
      </w:pPr>
      <w:r w:rsidRPr="00AF4E42">
        <w:t xml:space="preserve">Za svaku </w:t>
      </w:r>
      <w:r>
        <w:t>zgradu</w:t>
      </w:r>
      <w:r w:rsidRPr="00AF4E42">
        <w:t xml:space="preserve"> isporu</w:t>
      </w:r>
      <w:r>
        <w:t>č</w:t>
      </w:r>
      <w:r w:rsidRPr="00AF4E42">
        <w:t>uje se najmanje:</w:t>
      </w:r>
    </w:p>
    <w:p w14:paraId="6CE51851" w14:textId="77777777" w:rsidR="004674C4" w:rsidRDefault="004674C4">
      <w:pPr>
        <w:pStyle w:val="ListParagraph"/>
        <w:numPr>
          <w:ilvl w:val="0"/>
          <w:numId w:val="23"/>
        </w:numPr>
        <w:spacing w:after="0" w:line="240" w:lineRule="auto"/>
      </w:pPr>
      <w:r w:rsidRPr="00DD34D3">
        <w:t xml:space="preserve">1 visokorezolucijska </w:t>
      </w:r>
      <w:r w:rsidRPr="00E24E92">
        <w:t xml:space="preserve">360̊   </w:t>
      </w:r>
      <w:r w:rsidRPr="00DD34D3">
        <w:t>panorama</w:t>
      </w:r>
    </w:p>
    <w:p w14:paraId="2BE2CA9F" w14:textId="77777777" w:rsidR="004674C4" w:rsidRDefault="004674C4">
      <w:pPr>
        <w:pStyle w:val="ListParagraph"/>
        <w:numPr>
          <w:ilvl w:val="0"/>
          <w:numId w:val="23"/>
        </w:numPr>
        <w:spacing w:after="0" w:line="240" w:lineRule="auto"/>
      </w:pPr>
      <w:r w:rsidRPr="00DD34D3">
        <w:t>10 do 15 galerijskih fotografija</w:t>
      </w:r>
    </w:p>
    <w:p w14:paraId="3683FE85" w14:textId="77777777" w:rsidR="004674C4" w:rsidRDefault="004674C4">
      <w:pPr>
        <w:pStyle w:val="ListParagraph"/>
        <w:numPr>
          <w:ilvl w:val="0"/>
          <w:numId w:val="23"/>
        </w:numPr>
        <w:spacing w:after="0" w:line="240" w:lineRule="auto"/>
      </w:pPr>
      <w:r w:rsidRPr="00DD34D3">
        <w:t xml:space="preserve"> 5 pr</w:t>
      </w:r>
      <w:r>
        <w:t>i</w:t>
      </w:r>
      <w:r w:rsidRPr="00DD34D3">
        <w:t>je / poslije usporedbi</w:t>
      </w:r>
    </w:p>
    <w:p w14:paraId="00C7F61C" w14:textId="77777777" w:rsidR="004674C4" w:rsidRDefault="004674C4">
      <w:pPr>
        <w:pStyle w:val="ListParagraph"/>
        <w:numPr>
          <w:ilvl w:val="0"/>
          <w:numId w:val="23"/>
        </w:numPr>
        <w:spacing w:after="0" w:line="240" w:lineRule="auto"/>
      </w:pPr>
      <w:r w:rsidRPr="00DD34D3">
        <w:t xml:space="preserve"> 1 video prikaz obnove</w:t>
      </w:r>
    </w:p>
    <w:p w14:paraId="12392FB8" w14:textId="77777777" w:rsidR="004674C4" w:rsidRPr="00DD34D3" w:rsidRDefault="004674C4" w:rsidP="004674C4">
      <w:pPr>
        <w:pStyle w:val="ListParagraph"/>
        <w:spacing w:after="0" w:line="240" w:lineRule="auto"/>
      </w:pPr>
    </w:p>
    <w:p w14:paraId="36E86B61" w14:textId="77777777" w:rsidR="004674C4" w:rsidRDefault="004674C4" w:rsidP="004674C4">
      <w:pPr>
        <w:spacing w:after="0" w:line="240" w:lineRule="auto"/>
        <w:rPr>
          <w:b/>
          <w:bCs/>
        </w:rPr>
      </w:pPr>
      <w:r w:rsidRPr="00DD34D3">
        <w:rPr>
          <w:b/>
          <w:bCs/>
        </w:rPr>
        <w:t>6.3. Hosting i postavljanje aplikacije</w:t>
      </w:r>
    </w:p>
    <w:p w14:paraId="0B0D3D7A" w14:textId="77777777" w:rsidR="00A64BCD" w:rsidRPr="00DD34D3" w:rsidRDefault="00A64BCD" w:rsidP="004674C4">
      <w:pPr>
        <w:spacing w:after="0" w:line="240" w:lineRule="auto"/>
        <w:rPr>
          <w:b/>
          <w:bCs/>
        </w:rPr>
      </w:pPr>
    </w:p>
    <w:p w14:paraId="0D6C3CCC" w14:textId="77777777" w:rsidR="004674C4" w:rsidRPr="00AF4E42" w:rsidRDefault="004674C4" w:rsidP="004674C4">
      <w:pPr>
        <w:spacing w:after="0" w:line="240" w:lineRule="auto"/>
      </w:pPr>
      <w:r w:rsidRPr="00AF4E42">
        <w:t>Finalna web aplikacija postavlja se na web server naru</w:t>
      </w:r>
      <w:r>
        <w:t>č</w:t>
      </w:r>
      <w:r w:rsidRPr="00AF4E42">
        <w:t>itelja</w:t>
      </w:r>
    </w:p>
    <w:p w14:paraId="0C652419" w14:textId="77777777" w:rsidR="004674C4" w:rsidRPr="00AF4E42" w:rsidRDefault="004674C4" w:rsidP="004674C4">
      <w:pPr>
        <w:spacing w:after="0" w:line="240" w:lineRule="auto"/>
      </w:pPr>
      <w:r w:rsidRPr="00AF4E42">
        <w:t>Rje</w:t>
      </w:r>
      <w:r>
        <w:t>š</w:t>
      </w:r>
      <w:r w:rsidRPr="00AF4E42">
        <w:t>enje ne smije zahtijevati obvezne vanjske pretplate, licencne naknade ili trajne</w:t>
      </w:r>
      <w:r>
        <w:t xml:space="preserve"> </w:t>
      </w:r>
      <w:r w:rsidRPr="00AF4E42">
        <w:t>mjese</w:t>
      </w:r>
      <w:r>
        <w:t>č</w:t>
      </w:r>
      <w:r w:rsidRPr="00AF4E42">
        <w:t>ne tro</w:t>
      </w:r>
      <w:r>
        <w:t>š</w:t>
      </w:r>
      <w:r w:rsidRPr="00AF4E42">
        <w:t>kove prema tre</w:t>
      </w:r>
      <w:r>
        <w:t>ć</w:t>
      </w:r>
      <w:r w:rsidRPr="00AF4E42">
        <w:t>im stranama, osim ako ih naru</w:t>
      </w:r>
      <w:r>
        <w:t>č</w:t>
      </w:r>
      <w:r w:rsidRPr="00AF4E42">
        <w:t>itelj izri</w:t>
      </w:r>
      <w:r>
        <w:t>č</w:t>
      </w:r>
      <w:r w:rsidRPr="00AF4E42">
        <w:t>ito odobri.</w:t>
      </w:r>
    </w:p>
    <w:p w14:paraId="1F267939" w14:textId="77777777" w:rsidR="004674C4" w:rsidRDefault="004674C4" w:rsidP="004674C4">
      <w:pPr>
        <w:spacing w:after="0" w:line="240" w:lineRule="auto"/>
      </w:pPr>
    </w:p>
    <w:p w14:paraId="220544A5" w14:textId="77777777" w:rsidR="004674C4" w:rsidRDefault="004674C4" w:rsidP="004674C4">
      <w:pPr>
        <w:spacing w:after="0" w:line="240" w:lineRule="auto"/>
      </w:pPr>
      <w:r w:rsidRPr="00AF4E42">
        <w:t>Ako se koriste vanjske biblioteke, alati ili tehnologije, one moraju biti</w:t>
      </w:r>
      <w:r>
        <w:t xml:space="preserve"> </w:t>
      </w:r>
      <w:r w:rsidRPr="00AF4E42">
        <w:t>jasno navedene i</w:t>
      </w:r>
      <w:r>
        <w:t xml:space="preserve"> </w:t>
      </w:r>
      <w:r w:rsidRPr="00AF4E42">
        <w:t>ne smiju ograni</w:t>
      </w:r>
      <w:r>
        <w:t>č</w:t>
      </w:r>
      <w:r w:rsidRPr="00AF4E42">
        <w:t>avati kori</w:t>
      </w:r>
      <w:r>
        <w:t>š</w:t>
      </w:r>
      <w:r w:rsidRPr="00AF4E42">
        <w:t>tenje aplikacije od strane naru</w:t>
      </w:r>
      <w:r>
        <w:t>č</w:t>
      </w:r>
      <w:r w:rsidRPr="00AF4E42">
        <w:t>itelja.</w:t>
      </w:r>
    </w:p>
    <w:p w14:paraId="3F27259D" w14:textId="77777777" w:rsidR="004674C4" w:rsidRPr="00AF4E42" w:rsidRDefault="004674C4" w:rsidP="004674C4">
      <w:pPr>
        <w:spacing w:after="0" w:line="240" w:lineRule="auto"/>
      </w:pPr>
    </w:p>
    <w:p w14:paraId="5BDAD04D" w14:textId="77777777" w:rsidR="004674C4" w:rsidRDefault="004674C4" w:rsidP="004674C4">
      <w:pPr>
        <w:spacing w:after="0" w:line="240" w:lineRule="auto"/>
      </w:pPr>
      <w:r w:rsidRPr="00AF4E42">
        <w:t>Ponuditelj</w:t>
      </w:r>
      <w:r>
        <w:t xml:space="preserve"> </w:t>
      </w:r>
      <w:r w:rsidRPr="00AF4E42">
        <w:t>je du</w:t>
      </w:r>
      <w:r>
        <w:t>ž</w:t>
      </w:r>
      <w:r w:rsidRPr="00AF4E42">
        <w:t>an isporu</w:t>
      </w:r>
      <w:r>
        <w:t>č</w:t>
      </w:r>
      <w:r w:rsidRPr="00AF4E42">
        <w:t>iti cjelovito rje</w:t>
      </w:r>
      <w:r>
        <w:t>š</w:t>
      </w:r>
      <w:r w:rsidRPr="00AF4E42">
        <w:t>enje spremno za objavu na serveru</w:t>
      </w:r>
      <w:r>
        <w:t xml:space="preserve"> </w:t>
      </w:r>
      <w:r w:rsidRPr="00AF4E42">
        <w:t>naru</w:t>
      </w:r>
      <w:r>
        <w:t>č</w:t>
      </w:r>
      <w:r w:rsidRPr="00AF4E42">
        <w:t>itelja.</w:t>
      </w:r>
    </w:p>
    <w:p w14:paraId="7475F2C3" w14:textId="77777777" w:rsidR="004674C4" w:rsidRPr="00AF4E42" w:rsidRDefault="004674C4" w:rsidP="004674C4">
      <w:pPr>
        <w:spacing w:after="0" w:line="240" w:lineRule="auto"/>
      </w:pPr>
    </w:p>
    <w:p w14:paraId="6BEF060B" w14:textId="77777777" w:rsidR="004674C4" w:rsidRDefault="004674C4" w:rsidP="004674C4">
      <w:pPr>
        <w:spacing w:after="0" w:line="240" w:lineRule="auto"/>
        <w:rPr>
          <w:b/>
          <w:bCs/>
        </w:rPr>
      </w:pPr>
      <w:r w:rsidRPr="00DD34D3">
        <w:rPr>
          <w:b/>
          <w:bCs/>
        </w:rPr>
        <w:t xml:space="preserve">6.4. </w:t>
      </w:r>
      <w:r>
        <w:rPr>
          <w:b/>
          <w:bCs/>
        </w:rPr>
        <w:t>Izvorni</w:t>
      </w:r>
      <w:r w:rsidRPr="00DD34D3">
        <w:rPr>
          <w:b/>
          <w:bCs/>
        </w:rPr>
        <w:t xml:space="preserve"> kod i vlasni</w:t>
      </w:r>
      <w:r>
        <w:rPr>
          <w:b/>
          <w:bCs/>
        </w:rPr>
        <w:t>š</w:t>
      </w:r>
      <w:r w:rsidRPr="00DD34D3">
        <w:rPr>
          <w:b/>
          <w:bCs/>
        </w:rPr>
        <w:t>tvo nad isporukom</w:t>
      </w:r>
    </w:p>
    <w:p w14:paraId="06168C89" w14:textId="77777777" w:rsidR="00A64BCD" w:rsidRPr="00DD34D3" w:rsidRDefault="00A64BCD" w:rsidP="004674C4">
      <w:pPr>
        <w:spacing w:after="0" w:line="240" w:lineRule="auto"/>
        <w:rPr>
          <w:b/>
          <w:bCs/>
        </w:rPr>
      </w:pPr>
    </w:p>
    <w:p w14:paraId="4BC7C0B7" w14:textId="77777777" w:rsidR="004674C4" w:rsidRDefault="004674C4" w:rsidP="004674C4">
      <w:pPr>
        <w:spacing w:after="0" w:line="240" w:lineRule="auto"/>
      </w:pPr>
      <w:r w:rsidRPr="00AF4E42">
        <w:t>Ponuditelj je du</w:t>
      </w:r>
      <w:r>
        <w:t>ž</w:t>
      </w:r>
      <w:r w:rsidRPr="00AF4E42">
        <w:t>an naru</w:t>
      </w:r>
      <w:r>
        <w:t>č</w:t>
      </w:r>
      <w:r w:rsidRPr="00AF4E42">
        <w:t>itelju isporu</w:t>
      </w:r>
      <w:r>
        <w:t>čiti</w:t>
      </w:r>
      <w:r w:rsidRPr="00AF4E42">
        <w:t>:</w:t>
      </w:r>
    </w:p>
    <w:p w14:paraId="49391BE6" w14:textId="77777777" w:rsidR="004674C4" w:rsidRDefault="004674C4">
      <w:pPr>
        <w:pStyle w:val="ListParagraph"/>
        <w:numPr>
          <w:ilvl w:val="0"/>
          <w:numId w:val="24"/>
        </w:numPr>
        <w:spacing w:after="0" w:line="240" w:lineRule="auto"/>
      </w:pPr>
      <w:r w:rsidRPr="00DD34D3">
        <w:t>kompletan izvorni kod web aplikacije</w:t>
      </w:r>
    </w:p>
    <w:p w14:paraId="2EF02437" w14:textId="77777777" w:rsidR="004674C4" w:rsidRDefault="004674C4">
      <w:pPr>
        <w:pStyle w:val="ListParagraph"/>
        <w:numPr>
          <w:ilvl w:val="0"/>
          <w:numId w:val="24"/>
        </w:numPr>
        <w:spacing w:after="0" w:line="240" w:lineRule="auto"/>
      </w:pPr>
      <w:r w:rsidRPr="00DD34D3">
        <w:t>sv</w:t>
      </w:r>
      <w:r>
        <w:t>e</w:t>
      </w:r>
      <w:r w:rsidRPr="00DD34D3">
        <w:t xml:space="preserve"> multimedijalne sadr</w:t>
      </w:r>
      <w:r>
        <w:t>ž</w:t>
      </w:r>
      <w:r w:rsidRPr="00DD34D3">
        <w:t>aje izra</w:t>
      </w:r>
      <w:r>
        <w:t>đ</w:t>
      </w:r>
      <w:r w:rsidRPr="00DD34D3">
        <w:t>ene u okviru projekta</w:t>
      </w:r>
    </w:p>
    <w:p w14:paraId="4DAA2DC4" w14:textId="77777777" w:rsidR="004674C4" w:rsidRDefault="004674C4">
      <w:pPr>
        <w:pStyle w:val="ListParagraph"/>
        <w:numPr>
          <w:ilvl w:val="0"/>
          <w:numId w:val="24"/>
        </w:numPr>
        <w:spacing w:after="0" w:line="240" w:lineRule="auto"/>
      </w:pPr>
      <w:r w:rsidRPr="00DD34D3">
        <w:t>finalne video datoteke</w:t>
      </w:r>
    </w:p>
    <w:p w14:paraId="14AAA59A" w14:textId="77777777" w:rsidR="004674C4" w:rsidRDefault="004674C4">
      <w:pPr>
        <w:pStyle w:val="ListParagraph"/>
        <w:numPr>
          <w:ilvl w:val="0"/>
          <w:numId w:val="24"/>
        </w:numPr>
        <w:spacing w:after="0" w:line="240" w:lineRule="auto"/>
      </w:pPr>
      <w:r w:rsidRPr="00DD34D3">
        <w:t>finalne fotografije</w:t>
      </w:r>
    </w:p>
    <w:p w14:paraId="719FBFE9" w14:textId="77777777" w:rsidR="004674C4" w:rsidRDefault="004674C4">
      <w:pPr>
        <w:pStyle w:val="ListParagraph"/>
        <w:numPr>
          <w:ilvl w:val="0"/>
          <w:numId w:val="24"/>
        </w:numPr>
        <w:spacing w:after="0" w:line="240" w:lineRule="auto"/>
      </w:pPr>
      <w:r w:rsidRPr="00DD34D3">
        <w:t xml:space="preserve">finalne </w:t>
      </w:r>
      <w:r w:rsidRPr="00E24E92">
        <w:t xml:space="preserve">360̊   </w:t>
      </w:r>
      <w:r w:rsidRPr="00DD34D3">
        <w:t>panorame</w:t>
      </w:r>
    </w:p>
    <w:p w14:paraId="18924BFA" w14:textId="77777777" w:rsidR="004674C4" w:rsidRDefault="004674C4">
      <w:pPr>
        <w:pStyle w:val="ListParagraph"/>
        <w:numPr>
          <w:ilvl w:val="0"/>
          <w:numId w:val="24"/>
        </w:numPr>
        <w:spacing w:after="0" w:line="240" w:lineRule="auto"/>
      </w:pPr>
      <w:r w:rsidRPr="00DD34D3">
        <w:t>w</w:t>
      </w:r>
      <w:r>
        <w:t>e</w:t>
      </w:r>
      <w:r w:rsidRPr="00DD34D3">
        <w:t>b optimizirane datoteke</w:t>
      </w:r>
    </w:p>
    <w:p w14:paraId="3F7972E3" w14:textId="77777777" w:rsidR="004674C4" w:rsidRDefault="004674C4">
      <w:pPr>
        <w:pStyle w:val="ListParagraph"/>
        <w:numPr>
          <w:ilvl w:val="0"/>
          <w:numId w:val="24"/>
        </w:numPr>
        <w:spacing w:after="0" w:line="240" w:lineRule="auto"/>
      </w:pPr>
      <w:r w:rsidRPr="00DD34D3">
        <w:t>dokumentaciju potrebnu za od</w:t>
      </w:r>
      <w:r>
        <w:t>rža</w:t>
      </w:r>
      <w:r w:rsidRPr="00DD34D3">
        <w:t>vanje i budu</w:t>
      </w:r>
      <w:r>
        <w:t>će</w:t>
      </w:r>
      <w:r w:rsidRPr="00DD34D3">
        <w:t xml:space="preserve"> izmjene</w:t>
      </w:r>
    </w:p>
    <w:p w14:paraId="313949BB" w14:textId="77777777" w:rsidR="004674C4" w:rsidRPr="00DD34D3" w:rsidRDefault="004674C4" w:rsidP="004674C4">
      <w:pPr>
        <w:pStyle w:val="ListParagraph"/>
        <w:spacing w:after="0" w:line="240" w:lineRule="auto"/>
      </w:pPr>
    </w:p>
    <w:p w14:paraId="7DCE478C" w14:textId="77777777" w:rsidR="004674C4" w:rsidRPr="00AF4E42" w:rsidRDefault="004674C4" w:rsidP="004674C4">
      <w:pPr>
        <w:spacing w:after="0" w:line="240" w:lineRule="auto"/>
      </w:pPr>
      <w:r w:rsidRPr="00AF4E42">
        <w:t>Naru</w:t>
      </w:r>
      <w:r>
        <w:t>č</w:t>
      </w:r>
      <w:r w:rsidRPr="00AF4E42">
        <w:t>itelj mora imati pravo kori</w:t>
      </w:r>
      <w:r>
        <w:t>š</w:t>
      </w:r>
      <w:r w:rsidRPr="00AF4E42">
        <w:t>tenja isporu</w:t>
      </w:r>
      <w:r>
        <w:t>č</w:t>
      </w:r>
      <w:r w:rsidRPr="00AF4E42">
        <w:t>enog rje</w:t>
      </w:r>
      <w:r>
        <w:t>š</w:t>
      </w:r>
      <w:r w:rsidRPr="00AF4E42">
        <w:t>enja i</w:t>
      </w:r>
      <w:r>
        <w:t xml:space="preserve"> </w:t>
      </w:r>
      <w:r w:rsidRPr="00AF4E42">
        <w:t>svih isporu</w:t>
      </w:r>
      <w:r>
        <w:t>č</w:t>
      </w:r>
      <w:r w:rsidRPr="00AF4E42">
        <w:t>enih materijala</w:t>
      </w:r>
    </w:p>
    <w:p w14:paraId="6D9BC409" w14:textId="77777777" w:rsidR="004674C4" w:rsidRPr="00AF4E42" w:rsidRDefault="004674C4" w:rsidP="004674C4">
      <w:pPr>
        <w:spacing w:after="0" w:line="240" w:lineRule="auto"/>
      </w:pPr>
      <w:r w:rsidRPr="00AF4E42">
        <w:t>za vlastite potrebe promocije, vidljivosti, arhive i</w:t>
      </w:r>
      <w:r>
        <w:t xml:space="preserve"> </w:t>
      </w:r>
      <w:r w:rsidRPr="00AF4E42">
        <w:t>javne komunikacije.</w:t>
      </w:r>
    </w:p>
    <w:p w14:paraId="0BBC88FB" w14:textId="77777777" w:rsidR="004674C4" w:rsidRDefault="004674C4" w:rsidP="004674C4">
      <w:pPr>
        <w:spacing w:after="0" w:line="240" w:lineRule="auto"/>
      </w:pPr>
      <w:r w:rsidRPr="00AF4E42">
        <w:t>Rje</w:t>
      </w:r>
      <w:r>
        <w:t>š</w:t>
      </w:r>
      <w:r w:rsidRPr="00AF4E42">
        <w:t>enje mora biti isporu</w:t>
      </w:r>
      <w:r>
        <w:t>č</w:t>
      </w:r>
      <w:r w:rsidRPr="00AF4E42">
        <w:t>eno bez tehni</w:t>
      </w:r>
      <w:r>
        <w:t>č</w:t>
      </w:r>
      <w:r w:rsidRPr="00AF4E42">
        <w:t>kog zaklju</w:t>
      </w:r>
      <w:r>
        <w:t>č</w:t>
      </w:r>
      <w:r w:rsidRPr="00AF4E42">
        <w:t>avanja koje bi naru</w:t>
      </w:r>
      <w:r>
        <w:t>č</w:t>
      </w:r>
      <w:r w:rsidRPr="00AF4E42">
        <w:t>itelja</w:t>
      </w:r>
      <w:r>
        <w:t xml:space="preserve"> </w:t>
      </w:r>
      <w:r w:rsidRPr="00AF4E42">
        <w:t>sprje</w:t>
      </w:r>
      <w:r>
        <w:t>č</w:t>
      </w:r>
      <w:r w:rsidRPr="00AF4E42">
        <w:t>avalo u kori</w:t>
      </w:r>
      <w:r>
        <w:t>š</w:t>
      </w:r>
      <w:r w:rsidRPr="00AF4E42">
        <w:t>tenju, premje</w:t>
      </w:r>
      <w:r>
        <w:t>š</w:t>
      </w:r>
      <w:r w:rsidRPr="00AF4E42">
        <w:t>tanju, arhiviranju ili daljnjem odr</w:t>
      </w:r>
      <w:r>
        <w:t>ž</w:t>
      </w:r>
      <w:r w:rsidRPr="00AF4E42">
        <w:t>avanju aplikacije</w:t>
      </w:r>
    </w:p>
    <w:p w14:paraId="5ADFB476" w14:textId="77777777" w:rsidR="004674C4" w:rsidRPr="00AF4E42" w:rsidRDefault="004674C4" w:rsidP="004674C4">
      <w:pPr>
        <w:spacing w:after="0" w:line="240" w:lineRule="auto"/>
      </w:pPr>
    </w:p>
    <w:p w14:paraId="531B044F" w14:textId="77777777" w:rsidR="004674C4" w:rsidRDefault="004674C4" w:rsidP="004674C4">
      <w:pPr>
        <w:spacing w:after="0" w:line="240" w:lineRule="auto"/>
        <w:rPr>
          <w:b/>
          <w:bCs/>
        </w:rPr>
      </w:pPr>
      <w:r w:rsidRPr="00DD34D3">
        <w:rPr>
          <w:b/>
          <w:bCs/>
        </w:rPr>
        <w:t>6.5. Dokumentacija i upute</w:t>
      </w:r>
    </w:p>
    <w:p w14:paraId="77552E93" w14:textId="77777777" w:rsidR="00537599" w:rsidRPr="00DD34D3" w:rsidRDefault="00537599" w:rsidP="004674C4">
      <w:pPr>
        <w:spacing w:after="0" w:line="240" w:lineRule="auto"/>
        <w:rPr>
          <w:b/>
          <w:bCs/>
        </w:rPr>
      </w:pPr>
    </w:p>
    <w:p w14:paraId="4E8124B0" w14:textId="77777777" w:rsidR="004674C4" w:rsidRDefault="004674C4" w:rsidP="004674C4">
      <w:pPr>
        <w:spacing w:after="0" w:line="240" w:lineRule="auto"/>
      </w:pPr>
      <w:r w:rsidRPr="00AF4E42">
        <w:t>Ponuditelj</w:t>
      </w:r>
      <w:r>
        <w:t xml:space="preserve"> </w:t>
      </w:r>
      <w:r w:rsidRPr="00AF4E42">
        <w:t>je du</w:t>
      </w:r>
      <w:r>
        <w:t>ž</w:t>
      </w:r>
      <w:r w:rsidRPr="00AF4E42">
        <w:t>an dostaviti osnovnu tehni</w:t>
      </w:r>
      <w:r>
        <w:t>č</w:t>
      </w:r>
      <w:r w:rsidRPr="00AF4E42">
        <w:t>ku dokumentaciju koja uklju</w:t>
      </w:r>
      <w:r>
        <w:t>č</w:t>
      </w:r>
      <w:r w:rsidRPr="00AF4E42">
        <w:t>uje</w:t>
      </w:r>
      <w:r>
        <w:t>:</w:t>
      </w:r>
    </w:p>
    <w:p w14:paraId="4B69538C" w14:textId="77777777" w:rsidR="004674C4" w:rsidRDefault="004674C4">
      <w:pPr>
        <w:pStyle w:val="ListParagraph"/>
        <w:numPr>
          <w:ilvl w:val="0"/>
          <w:numId w:val="25"/>
        </w:numPr>
        <w:spacing w:after="0" w:line="240" w:lineRule="auto"/>
      </w:pPr>
      <w:r w:rsidRPr="00DD34D3">
        <w:t>opis strukture web aplikacije</w:t>
      </w:r>
    </w:p>
    <w:p w14:paraId="22B6F302" w14:textId="77777777" w:rsidR="004674C4" w:rsidRDefault="004674C4">
      <w:pPr>
        <w:pStyle w:val="ListParagraph"/>
        <w:numPr>
          <w:ilvl w:val="0"/>
          <w:numId w:val="25"/>
        </w:numPr>
        <w:spacing w:after="0" w:line="240" w:lineRule="auto"/>
      </w:pPr>
      <w:r w:rsidRPr="00DD34D3">
        <w:t>upute za postavljanje na server</w:t>
      </w:r>
    </w:p>
    <w:p w14:paraId="5F9562B3" w14:textId="77777777" w:rsidR="004674C4" w:rsidRDefault="004674C4">
      <w:pPr>
        <w:pStyle w:val="ListParagraph"/>
        <w:numPr>
          <w:ilvl w:val="0"/>
          <w:numId w:val="25"/>
        </w:numPr>
        <w:spacing w:after="0" w:line="240" w:lineRule="auto"/>
      </w:pPr>
      <w:r w:rsidRPr="00DD34D3">
        <w:t>opis kori</w:t>
      </w:r>
      <w:r>
        <w:t>š</w:t>
      </w:r>
      <w:r w:rsidRPr="00DD34D3">
        <w:t>tenih tehnologija</w:t>
      </w:r>
    </w:p>
    <w:p w14:paraId="00F8581B" w14:textId="77777777" w:rsidR="004674C4" w:rsidRDefault="004674C4">
      <w:pPr>
        <w:pStyle w:val="ListParagraph"/>
        <w:numPr>
          <w:ilvl w:val="0"/>
          <w:numId w:val="25"/>
        </w:numPr>
        <w:spacing w:after="0" w:line="240" w:lineRule="auto"/>
      </w:pPr>
      <w:r w:rsidRPr="00DD34D3">
        <w:lastRenderedPageBreak/>
        <w:t>upute za</w:t>
      </w:r>
      <w:r>
        <w:t xml:space="preserve"> </w:t>
      </w:r>
      <w:r w:rsidRPr="00DD34D3">
        <w:t>izmjene sadr</w:t>
      </w:r>
      <w:r>
        <w:t>ž</w:t>
      </w:r>
      <w:r w:rsidRPr="00DD34D3">
        <w:t>aja</w:t>
      </w:r>
    </w:p>
    <w:p w14:paraId="5258A693" w14:textId="77777777" w:rsidR="004674C4" w:rsidRDefault="004674C4">
      <w:pPr>
        <w:pStyle w:val="ListParagraph"/>
        <w:numPr>
          <w:ilvl w:val="0"/>
          <w:numId w:val="25"/>
        </w:numPr>
        <w:spacing w:after="0" w:line="240" w:lineRule="auto"/>
      </w:pPr>
      <w:r w:rsidRPr="00DD34D3">
        <w:t>opis strukture multimedijalnih datoteka</w:t>
      </w:r>
    </w:p>
    <w:p w14:paraId="2DFB3A09" w14:textId="77777777" w:rsidR="004674C4" w:rsidRDefault="004674C4">
      <w:pPr>
        <w:pStyle w:val="ListParagraph"/>
        <w:numPr>
          <w:ilvl w:val="0"/>
          <w:numId w:val="25"/>
        </w:numPr>
        <w:spacing w:after="0" w:line="240" w:lineRule="auto"/>
      </w:pPr>
      <w:r w:rsidRPr="00DD34D3">
        <w:t>popis isporu</w:t>
      </w:r>
      <w:r>
        <w:t>č</w:t>
      </w:r>
      <w:r w:rsidRPr="00DD34D3">
        <w:t>enih datoteka</w:t>
      </w:r>
      <w:r>
        <w:t xml:space="preserve"> </w:t>
      </w:r>
    </w:p>
    <w:p w14:paraId="19EE280A" w14:textId="77777777" w:rsidR="004674C4" w:rsidRDefault="004674C4">
      <w:pPr>
        <w:pStyle w:val="ListParagraph"/>
        <w:numPr>
          <w:ilvl w:val="0"/>
          <w:numId w:val="25"/>
        </w:numPr>
        <w:spacing w:after="0" w:line="240" w:lineRule="auto"/>
      </w:pPr>
      <w:r>
        <w:t xml:space="preserve">eventualne </w:t>
      </w:r>
      <w:r w:rsidRPr="00DD34D3">
        <w:t>napomene za budu</w:t>
      </w:r>
      <w:r>
        <w:t>ć</w:t>
      </w:r>
      <w:r w:rsidRPr="00DD34D3">
        <w:t>e odr</w:t>
      </w:r>
      <w:r>
        <w:t>ž</w:t>
      </w:r>
      <w:r w:rsidRPr="00DD34D3">
        <w:t>avanje</w:t>
      </w:r>
    </w:p>
    <w:p w14:paraId="6082C705" w14:textId="77777777" w:rsidR="004674C4" w:rsidRPr="00DD34D3" w:rsidRDefault="004674C4" w:rsidP="004674C4">
      <w:pPr>
        <w:pStyle w:val="ListParagraph"/>
        <w:spacing w:after="0" w:line="240" w:lineRule="auto"/>
      </w:pPr>
    </w:p>
    <w:p w14:paraId="1419FE49" w14:textId="77777777" w:rsidR="004674C4" w:rsidRPr="00AF4E42" w:rsidRDefault="004674C4" w:rsidP="004674C4">
      <w:pPr>
        <w:spacing w:after="0" w:line="240" w:lineRule="auto"/>
      </w:pPr>
      <w:r w:rsidRPr="00AF4E42">
        <w:t>Dokumentacija mora biti dostatna da naru</w:t>
      </w:r>
      <w:r>
        <w:t>č</w:t>
      </w:r>
      <w:r w:rsidRPr="00AF4E42">
        <w:t>itelj ili tre</w:t>
      </w:r>
      <w:r>
        <w:t>ć</w:t>
      </w:r>
      <w:r w:rsidRPr="00AF4E42">
        <w:t>a stru</w:t>
      </w:r>
      <w:r>
        <w:t>č</w:t>
      </w:r>
      <w:r w:rsidRPr="00AF4E42">
        <w:t>na osoba mo</w:t>
      </w:r>
      <w:r>
        <w:t>ž</w:t>
      </w:r>
      <w:r w:rsidRPr="00AF4E42">
        <w:t>e razumjeti</w:t>
      </w:r>
    </w:p>
    <w:p w14:paraId="443CE679" w14:textId="77777777" w:rsidR="004674C4" w:rsidRDefault="004674C4" w:rsidP="004674C4">
      <w:pPr>
        <w:spacing w:after="0" w:line="240" w:lineRule="auto"/>
      </w:pPr>
      <w:r w:rsidRPr="00AF4E42">
        <w:t>strukturu isporu</w:t>
      </w:r>
      <w:r>
        <w:t>č</w:t>
      </w:r>
      <w:r w:rsidRPr="00AF4E42">
        <w:t>enog rje</w:t>
      </w:r>
      <w:r>
        <w:t>š</w:t>
      </w:r>
      <w:r w:rsidRPr="00AF4E42">
        <w:t>enja i po potrebi ga odr</w:t>
      </w:r>
      <w:r>
        <w:t>ž</w:t>
      </w:r>
      <w:r w:rsidRPr="00AF4E42">
        <w:t>avati.</w:t>
      </w:r>
    </w:p>
    <w:p w14:paraId="6F629362" w14:textId="77777777" w:rsidR="004674C4" w:rsidRPr="00AF4E42" w:rsidRDefault="004674C4" w:rsidP="004674C4">
      <w:pPr>
        <w:spacing w:after="0" w:line="240" w:lineRule="auto"/>
      </w:pPr>
    </w:p>
    <w:p w14:paraId="33BD183B" w14:textId="77777777" w:rsidR="004674C4" w:rsidRDefault="004674C4" w:rsidP="004674C4">
      <w:pPr>
        <w:spacing w:after="0" w:line="240" w:lineRule="auto"/>
        <w:rPr>
          <w:b/>
          <w:bCs/>
        </w:rPr>
      </w:pPr>
      <w:r w:rsidRPr="000B2600">
        <w:rPr>
          <w:b/>
          <w:bCs/>
        </w:rPr>
        <w:t>6.6. Testiranje i pregled prije objave</w:t>
      </w:r>
    </w:p>
    <w:p w14:paraId="0D68FB8B" w14:textId="77777777" w:rsidR="00537599" w:rsidRPr="000B2600" w:rsidRDefault="00537599" w:rsidP="004674C4">
      <w:pPr>
        <w:spacing w:after="0" w:line="240" w:lineRule="auto"/>
        <w:rPr>
          <w:b/>
          <w:bCs/>
        </w:rPr>
      </w:pPr>
    </w:p>
    <w:p w14:paraId="78574C33" w14:textId="77777777" w:rsidR="004674C4" w:rsidRPr="00AF4E42" w:rsidRDefault="004674C4" w:rsidP="004674C4">
      <w:pPr>
        <w:spacing w:after="0" w:line="240" w:lineRule="auto"/>
      </w:pPr>
      <w:r w:rsidRPr="00AF4E42">
        <w:t>Prije zavr</w:t>
      </w:r>
      <w:r>
        <w:t>š</w:t>
      </w:r>
      <w:r w:rsidRPr="00AF4E42">
        <w:t xml:space="preserve">ne objave ponuditelj mora </w:t>
      </w:r>
      <w:r>
        <w:t xml:space="preserve">omogućiti </w:t>
      </w:r>
      <w:r w:rsidRPr="00AF4E42">
        <w:t>naru</w:t>
      </w:r>
      <w:r>
        <w:t>č</w:t>
      </w:r>
      <w:r w:rsidRPr="00AF4E42">
        <w:t>itelju pregled testne verzije web</w:t>
      </w:r>
      <w:r>
        <w:t xml:space="preserve"> </w:t>
      </w:r>
      <w:r w:rsidRPr="00AF4E42">
        <w:t>apl</w:t>
      </w:r>
      <w:r>
        <w:t>i</w:t>
      </w:r>
      <w:r w:rsidRPr="00AF4E42">
        <w:t>kacije.</w:t>
      </w:r>
    </w:p>
    <w:p w14:paraId="48132648" w14:textId="77777777" w:rsidR="004674C4" w:rsidRDefault="004674C4" w:rsidP="004674C4">
      <w:pPr>
        <w:spacing w:after="0" w:line="240" w:lineRule="auto"/>
      </w:pPr>
      <w:r w:rsidRPr="00AF4E42">
        <w:t xml:space="preserve">Testna verzija mora </w:t>
      </w:r>
      <w:r>
        <w:t xml:space="preserve">omogućiti </w:t>
      </w:r>
      <w:r w:rsidRPr="00AF4E42">
        <w:t>provjeru</w:t>
      </w:r>
      <w:r>
        <w:t>:</w:t>
      </w:r>
    </w:p>
    <w:p w14:paraId="21B06569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 w:rsidRPr="000B2600">
        <w:t>prikaza na mobilnim uređajima</w:t>
      </w:r>
    </w:p>
    <w:p w14:paraId="072F2B0A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 w:rsidRPr="000B2600">
        <w:t>prikaza na desktop računalima</w:t>
      </w:r>
    </w:p>
    <w:p w14:paraId="3792D375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 w:rsidRPr="000B2600">
        <w:t>funkcionalnosti</w:t>
      </w:r>
      <w:r>
        <w:t xml:space="preserve"> </w:t>
      </w:r>
      <w:r w:rsidRPr="000B2600">
        <w:t>karte</w:t>
      </w:r>
    </w:p>
    <w:p w14:paraId="16C70B85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 w:rsidRPr="000B2600">
        <w:t xml:space="preserve">funkcionalnosti odabira </w:t>
      </w:r>
      <w:r>
        <w:t>zgrada</w:t>
      </w:r>
    </w:p>
    <w:p w14:paraId="6D11A2E3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>
        <w:t>re</w:t>
      </w:r>
      <w:r w:rsidRPr="000B2600">
        <w:t>produkcije video materijala</w:t>
      </w:r>
    </w:p>
    <w:p w14:paraId="58A2D9CC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>
        <w:t>r</w:t>
      </w:r>
      <w:r w:rsidRPr="000B2600">
        <w:t>ada prije / poslije slidera</w:t>
      </w:r>
    </w:p>
    <w:p w14:paraId="7A8A4059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>
        <w:t>r</w:t>
      </w:r>
      <w:r w:rsidRPr="000B2600">
        <w:t xml:space="preserve">ada </w:t>
      </w:r>
      <w:r w:rsidRPr="00E24E92">
        <w:t xml:space="preserve">360̊   </w:t>
      </w:r>
      <w:r w:rsidRPr="000B2600">
        <w:t>prikaza</w:t>
      </w:r>
    </w:p>
    <w:p w14:paraId="24D37CFC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>
        <w:t>rada</w:t>
      </w:r>
      <w:r w:rsidRPr="000B2600">
        <w:t xml:space="preserve"> POI to</w:t>
      </w:r>
      <w:r>
        <w:t>č</w:t>
      </w:r>
      <w:r w:rsidRPr="000B2600">
        <w:t>aka</w:t>
      </w:r>
    </w:p>
    <w:p w14:paraId="606EA3B1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 w:rsidRPr="000B2600">
        <w:t>prikaza galerija</w:t>
      </w:r>
    </w:p>
    <w:p w14:paraId="0F8A9678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>
        <w:t>č</w:t>
      </w:r>
      <w:r w:rsidRPr="000B2600">
        <w:t>itljivosti tekstova</w:t>
      </w:r>
    </w:p>
    <w:p w14:paraId="52BB32EA" w14:textId="77777777" w:rsidR="004674C4" w:rsidRDefault="004674C4">
      <w:pPr>
        <w:pStyle w:val="ListParagraph"/>
        <w:numPr>
          <w:ilvl w:val="0"/>
          <w:numId w:val="26"/>
        </w:numPr>
        <w:spacing w:after="0" w:line="240" w:lineRule="auto"/>
      </w:pPr>
      <w:r w:rsidRPr="000B2600">
        <w:t>brzine u</w:t>
      </w:r>
      <w:r>
        <w:t>či</w:t>
      </w:r>
      <w:r w:rsidRPr="000B2600">
        <w:t>tavanja i osnovne tehni</w:t>
      </w:r>
      <w:r>
        <w:t>č</w:t>
      </w:r>
      <w:r w:rsidRPr="000B2600">
        <w:t>ke stabilnosti</w:t>
      </w:r>
    </w:p>
    <w:p w14:paraId="729D131F" w14:textId="77777777" w:rsidR="004674C4" w:rsidRPr="000B2600" w:rsidRDefault="004674C4" w:rsidP="004674C4">
      <w:pPr>
        <w:pStyle w:val="ListParagraph"/>
        <w:spacing w:after="0" w:line="240" w:lineRule="auto"/>
        <w:ind w:left="765"/>
      </w:pPr>
    </w:p>
    <w:p w14:paraId="0EF37D7B" w14:textId="77777777" w:rsidR="004674C4" w:rsidRDefault="004674C4" w:rsidP="004674C4">
      <w:pPr>
        <w:spacing w:after="0" w:line="240" w:lineRule="auto"/>
      </w:pPr>
      <w:r w:rsidRPr="00AF4E42">
        <w:t>Ponuditelj</w:t>
      </w:r>
      <w:r>
        <w:t xml:space="preserve"> </w:t>
      </w:r>
      <w:r w:rsidRPr="00AF4E42">
        <w:t>je du</w:t>
      </w:r>
      <w:r>
        <w:t>ž</w:t>
      </w:r>
      <w:r w:rsidRPr="00AF4E42">
        <w:t>an u razumnom roku otkloniti uo</w:t>
      </w:r>
      <w:r>
        <w:t>č</w:t>
      </w:r>
      <w:r w:rsidRPr="00AF4E42">
        <w:t>ene tehni</w:t>
      </w:r>
      <w:r>
        <w:t>č</w:t>
      </w:r>
      <w:r w:rsidRPr="00AF4E42">
        <w:t>ke pogre</w:t>
      </w:r>
      <w:r>
        <w:t>š</w:t>
      </w:r>
      <w:r w:rsidRPr="00AF4E42">
        <w:t>ke prije zavr</w:t>
      </w:r>
      <w:r>
        <w:t>š</w:t>
      </w:r>
      <w:r w:rsidRPr="00AF4E42">
        <w:t>ne</w:t>
      </w:r>
      <w:r>
        <w:t xml:space="preserve"> </w:t>
      </w:r>
      <w:r w:rsidRPr="00AF4E42">
        <w:t>isporuke.</w:t>
      </w:r>
    </w:p>
    <w:p w14:paraId="2E219CD8" w14:textId="77777777" w:rsidR="004674C4" w:rsidRPr="00AF4E42" w:rsidRDefault="004674C4" w:rsidP="004674C4">
      <w:pPr>
        <w:spacing w:after="0" w:line="240" w:lineRule="auto"/>
      </w:pPr>
    </w:p>
    <w:p w14:paraId="5A8AD70B" w14:textId="77777777" w:rsidR="004674C4" w:rsidRDefault="004674C4" w:rsidP="004674C4">
      <w:pPr>
        <w:spacing w:after="0" w:line="240" w:lineRule="auto"/>
        <w:rPr>
          <w:b/>
          <w:bCs/>
        </w:rPr>
      </w:pPr>
      <w:r w:rsidRPr="002468AA">
        <w:rPr>
          <w:b/>
          <w:bCs/>
        </w:rPr>
        <w:t>6.7. Završna isporuka</w:t>
      </w:r>
    </w:p>
    <w:p w14:paraId="3F9ECF30" w14:textId="77777777" w:rsidR="00537599" w:rsidRPr="00E24E92" w:rsidRDefault="00537599" w:rsidP="004674C4">
      <w:pPr>
        <w:spacing w:after="0" w:line="240" w:lineRule="auto"/>
        <w:rPr>
          <w:b/>
          <w:bCs/>
        </w:rPr>
      </w:pPr>
    </w:p>
    <w:p w14:paraId="1B68B344" w14:textId="77777777" w:rsidR="004674C4" w:rsidRDefault="004674C4" w:rsidP="004674C4">
      <w:pPr>
        <w:spacing w:after="0" w:line="240" w:lineRule="auto"/>
      </w:pPr>
      <w:r w:rsidRPr="00AF4E42">
        <w:t>Zavr</w:t>
      </w:r>
      <w:r>
        <w:t>š</w:t>
      </w:r>
      <w:r w:rsidRPr="00AF4E42">
        <w:t>na isporuka obuhva</w:t>
      </w:r>
      <w:r>
        <w:t>ć</w:t>
      </w:r>
      <w:r w:rsidRPr="00AF4E42">
        <w:t>a</w:t>
      </w:r>
      <w:r>
        <w:t xml:space="preserve">: </w:t>
      </w:r>
    </w:p>
    <w:p w14:paraId="1AB1EB42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funkcionalnu web aplikaciju postavljenu na server naru</w:t>
      </w:r>
      <w:r>
        <w:t>č</w:t>
      </w:r>
      <w:r w:rsidRPr="000B2600">
        <w:t>itelja</w:t>
      </w:r>
    </w:p>
    <w:p w14:paraId="369AF541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kompletan izvorni kod web aplikacije</w:t>
      </w:r>
    </w:p>
    <w:p w14:paraId="71BF93E1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s</w:t>
      </w:r>
      <w:r>
        <w:t>ve</w:t>
      </w:r>
      <w:r w:rsidRPr="000B2600">
        <w:t xml:space="preserve"> integrirane multimedijalne sadr</w:t>
      </w:r>
      <w:r>
        <w:t>ž</w:t>
      </w:r>
      <w:r w:rsidRPr="000B2600">
        <w:t>aje</w:t>
      </w:r>
    </w:p>
    <w:p w14:paraId="5D9913B3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finalne video datoteke u 4K rezoluciji</w:t>
      </w:r>
    </w:p>
    <w:p w14:paraId="5495A8B2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w</w:t>
      </w:r>
      <w:r>
        <w:t>e</w:t>
      </w:r>
      <w:r w:rsidRPr="000B2600">
        <w:t>b optimizirane video datoteke</w:t>
      </w:r>
    </w:p>
    <w:p w14:paraId="0C75995F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obra</w:t>
      </w:r>
      <w:r>
        <w:t>đ</w:t>
      </w:r>
      <w:r w:rsidRPr="000B2600">
        <w:t>ene fotograf</w:t>
      </w:r>
      <w:r>
        <w:t>ije</w:t>
      </w:r>
      <w:r w:rsidRPr="000B2600">
        <w:t xml:space="preserve"> za galerije</w:t>
      </w:r>
    </w:p>
    <w:p w14:paraId="168989C9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fotografije u visokoj rezoluciji za arhivu</w:t>
      </w:r>
    </w:p>
    <w:p w14:paraId="3577A74E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 xml:space="preserve">finalne </w:t>
      </w:r>
      <w:r w:rsidRPr="00E24E92">
        <w:t xml:space="preserve">360̊   </w:t>
      </w:r>
      <w:r w:rsidRPr="000B2600">
        <w:t>panorame</w:t>
      </w:r>
    </w:p>
    <w:p w14:paraId="4A5A3985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w</w:t>
      </w:r>
      <w:r>
        <w:t>e</w:t>
      </w:r>
      <w:r w:rsidRPr="000B2600">
        <w:t xml:space="preserve">b optimizirane </w:t>
      </w:r>
      <w:r w:rsidRPr="00E24E92">
        <w:t xml:space="preserve">360̊   </w:t>
      </w:r>
      <w:r w:rsidRPr="000B2600">
        <w:t>prikaze</w:t>
      </w:r>
    </w:p>
    <w:p w14:paraId="025D8986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tekstualne sadr</w:t>
      </w:r>
      <w:r>
        <w:t>ž</w:t>
      </w:r>
      <w:r w:rsidRPr="000B2600">
        <w:t>aje ugra</w:t>
      </w:r>
      <w:r>
        <w:t>đ</w:t>
      </w:r>
      <w:r w:rsidRPr="000B2600">
        <w:t>ene u aplikaciju</w:t>
      </w:r>
    </w:p>
    <w:p w14:paraId="597183DD" w14:textId="77777777" w:rsidR="004674C4" w:rsidRDefault="004674C4">
      <w:pPr>
        <w:pStyle w:val="ListParagraph"/>
        <w:numPr>
          <w:ilvl w:val="0"/>
          <w:numId w:val="27"/>
        </w:numPr>
        <w:spacing w:after="0" w:line="240" w:lineRule="auto"/>
      </w:pPr>
      <w:r w:rsidRPr="000B2600">
        <w:t>dokumentaciju i osnovne upute za odr</w:t>
      </w:r>
      <w:r>
        <w:t>ž</w:t>
      </w:r>
      <w:r w:rsidRPr="000B2600">
        <w:t>avanje</w:t>
      </w:r>
    </w:p>
    <w:p w14:paraId="72DC993D" w14:textId="77777777" w:rsidR="004674C4" w:rsidRPr="000B2600" w:rsidRDefault="004674C4" w:rsidP="004674C4">
      <w:pPr>
        <w:pStyle w:val="ListParagraph"/>
        <w:spacing w:after="0" w:line="240" w:lineRule="auto"/>
      </w:pPr>
    </w:p>
    <w:p w14:paraId="13EFB5D8" w14:textId="77777777" w:rsidR="004674C4" w:rsidRDefault="004674C4" w:rsidP="004674C4">
      <w:pPr>
        <w:spacing w:after="0" w:line="240" w:lineRule="auto"/>
        <w:rPr>
          <w:b/>
          <w:bCs/>
        </w:rPr>
      </w:pPr>
      <w:r w:rsidRPr="000B2600">
        <w:rPr>
          <w:b/>
          <w:bCs/>
        </w:rPr>
        <w:t xml:space="preserve">6.8. Minimalni opseg isporuke po </w:t>
      </w:r>
      <w:r>
        <w:rPr>
          <w:b/>
          <w:bCs/>
        </w:rPr>
        <w:t>zgradi</w:t>
      </w:r>
    </w:p>
    <w:p w14:paraId="6E1FDC88" w14:textId="77777777" w:rsidR="004674C4" w:rsidRPr="000B2600" w:rsidRDefault="004674C4" w:rsidP="004674C4">
      <w:pPr>
        <w:spacing w:after="0" w:line="240" w:lineRule="auto"/>
        <w:rPr>
          <w:b/>
          <w:bCs/>
        </w:rPr>
      </w:pPr>
    </w:p>
    <w:p w14:paraId="575C4F08" w14:textId="77777777" w:rsidR="004674C4" w:rsidRDefault="004674C4" w:rsidP="004674C4">
      <w:pPr>
        <w:spacing w:after="0" w:line="240" w:lineRule="auto"/>
      </w:pPr>
      <w:r w:rsidRPr="00AF4E42">
        <w:t xml:space="preserve">Za svaku od </w:t>
      </w:r>
      <w:r>
        <w:t>š</w:t>
      </w:r>
      <w:r w:rsidRPr="00AF4E42">
        <w:t xml:space="preserve">est </w:t>
      </w:r>
      <w:r>
        <w:t xml:space="preserve">zgrada </w:t>
      </w:r>
      <w:r w:rsidRPr="00AF4E42">
        <w:t>potrebno je isporu</w:t>
      </w:r>
      <w:r>
        <w:t>č</w:t>
      </w:r>
      <w:r w:rsidRPr="00AF4E42">
        <w:t>iti najmanje:</w:t>
      </w:r>
    </w:p>
    <w:p w14:paraId="0B50C90A" w14:textId="77777777" w:rsidR="004674C4" w:rsidRDefault="004674C4">
      <w:pPr>
        <w:pStyle w:val="ListParagraph"/>
        <w:numPr>
          <w:ilvl w:val="0"/>
          <w:numId w:val="28"/>
        </w:numPr>
        <w:spacing w:after="0" w:line="240" w:lineRule="auto"/>
      </w:pPr>
      <w:r w:rsidRPr="00883F8C">
        <w:t>1 kratki v</w:t>
      </w:r>
      <w:r>
        <w:t>i</w:t>
      </w:r>
      <w:r w:rsidRPr="00883F8C">
        <w:t>deo prikaz obnove, pribli</w:t>
      </w:r>
      <w:r>
        <w:t>ž</w:t>
      </w:r>
      <w:r w:rsidRPr="00883F8C">
        <w:t>nog trajanja 1 minute</w:t>
      </w:r>
    </w:p>
    <w:p w14:paraId="353D4406" w14:textId="77777777" w:rsidR="004674C4" w:rsidRDefault="004674C4">
      <w:pPr>
        <w:pStyle w:val="ListParagraph"/>
        <w:numPr>
          <w:ilvl w:val="0"/>
          <w:numId w:val="28"/>
        </w:numPr>
        <w:spacing w:after="0" w:line="240" w:lineRule="auto"/>
      </w:pPr>
      <w:r w:rsidRPr="00883F8C">
        <w:t xml:space="preserve">1 visokorezolucijski </w:t>
      </w:r>
      <w:r w:rsidRPr="00E24E92">
        <w:t xml:space="preserve">360̊   </w:t>
      </w:r>
      <w:r w:rsidRPr="00883F8C">
        <w:t>prikaz minimalne rezolucije 30.000 x 15.000 px</w:t>
      </w:r>
    </w:p>
    <w:p w14:paraId="0A676749" w14:textId="77777777" w:rsidR="004674C4" w:rsidRDefault="004674C4">
      <w:pPr>
        <w:pStyle w:val="ListParagraph"/>
        <w:numPr>
          <w:ilvl w:val="0"/>
          <w:numId w:val="28"/>
        </w:numPr>
        <w:spacing w:after="0" w:line="240" w:lineRule="auto"/>
      </w:pPr>
      <w:r w:rsidRPr="00883F8C">
        <w:t>5 prije / poslije usporedbi s interaktivnim sliderom</w:t>
      </w:r>
    </w:p>
    <w:p w14:paraId="3BF20B79" w14:textId="77777777" w:rsidR="004674C4" w:rsidRDefault="004674C4">
      <w:pPr>
        <w:pStyle w:val="ListParagraph"/>
        <w:numPr>
          <w:ilvl w:val="0"/>
          <w:numId w:val="28"/>
        </w:numPr>
        <w:spacing w:after="0" w:line="240" w:lineRule="auto"/>
      </w:pPr>
      <w:r w:rsidRPr="00883F8C">
        <w:t>10 do 15 obra</w:t>
      </w:r>
      <w:r>
        <w:t>đ</w:t>
      </w:r>
      <w:r w:rsidRPr="00883F8C">
        <w:t>enih fotografija u galeriji</w:t>
      </w:r>
    </w:p>
    <w:p w14:paraId="4FAF0463" w14:textId="77777777" w:rsidR="004674C4" w:rsidRDefault="004674C4">
      <w:pPr>
        <w:pStyle w:val="ListParagraph"/>
        <w:numPr>
          <w:ilvl w:val="0"/>
          <w:numId w:val="28"/>
        </w:numPr>
        <w:spacing w:after="0" w:line="240" w:lineRule="auto"/>
      </w:pPr>
      <w:r w:rsidRPr="00883F8C">
        <w:t xml:space="preserve">tekstualni opis </w:t>
      </w:r>
      <w:r>
        <w:t>zgrade</w:t>
      </w:r>
    </w:p>
    <w:p w14:paraId="0848253B" w14:textId="77777777" w:rsidR="004674C4" w:rsidRDefault="004674C4">
      <w:pPr>
        <w:pStyle w:val="ListParagraph"/>
        <w:numPr>
          <w:ilvl w:val="0"/>
          <w:numId w:val="28"/>
        </w:numPr>
        <w:spacing w:after="0" w:line="240" w:lineRule="auto"/>
      </w:pPr>
      <w:r w:rsidRPr="00883F8C">
        <w:t>tekstualni opis provedenih radova obnove</w:t>
      </w:r>
    </w:p>
    <w:p w14:paraId="52C9050D" w14:textId="77777777" w:rsidR="004674C4" w:rsidRDefault="004674C4">
      <w:pPr>
        <w:pStyle w:val="ListParagraph"/>
        <w:numPr>
          <w:ilvl w:val="0"/>
          <w:numId w:val="28"/>
        </w:numPr>
        <w:spacing w:after="0" w:line="240" w:lineRule="auto"/>
      </w:pPr>
      <w:r w:rsidRPr="00883F8C">
        <w:lastRenderedPageBreak/>
        <w:t>interaktivne POI to</w:t>
      </w:r>
      <w:r>
        <w:t>č</w:t>
      </w:r>
      <w:r w:rsidRPr="00883F8C">
        <w:t xml:space="preserve">ke unutar </w:t>
      </w:r>
      <w:r w:rsidRPr="00E24E92">
        <w:t xml:space="preserve">360̊   </w:t>
      </w:r>
      <w:r w:rsidRPr="00883F8C">
        <w:t>prikaza</w:t>
      </w:r>
    </w:p>
    <w:p w14:paraId="04D39B8B" w14:textId="77777777" w:rsidR="004674C4" w:rsidRDefault="004674C4" w:rsidP="004674C4">
      <w:pPr>
        <w:pStyle w:val="ListParagraph"/>
        <w:spacing w:after="0" w:line="240" w:lineRule="auto"/>
        <w:ind w:left="765"/>
      </w:pPr>
    </w:p>
    <w:p w14:paraId="2389F1DB" w14:textId="655EFBD5" w:rsidR="00332276" w:rsidRDefault="00332276">
      <w:r>
        <w:t>________________________________________________________________________________________</w:t>
      </w:r>
    </w:p>
    <w:p w14:paraId="4F100D7D" w14:textId="3A63D909" w:rsidR="00332276" w:rsidRPr="00883F8C" w:rsidRDefault="00332276" w:rsidP="00332276">
      <w:pPr>
        <w:spacing w:after="0" w:line="240" w:lineRule="auto"/>
      </w:pPr>
    </w:p>
    <w:p w14:paraId="4502D27A" w14:textId="77777777" w:rsidR="004674C4" w:rsidRDefault="004674C4" w:rsidP="004674C4">
      <w:pPr>
        <w:spacing w:after="0" w:line="240" w:lineRule="auto"/>
        <w:rPr>
          <w:b/>
          <w:bCs/>
        </w:rPr>
      </w:pPr>
      <w:r w:rsidRPr="00883F8C">
        <w:rPr>
          <w:b/>
          <w:bCs/>
        </w:rPr>
        <w:t>7. PROJEKTNI ZADATAK ZA PROVJERU TEHNIČKE KVALITETE PONUDITELJA</w:t>
      </w:r>
    </w:p>
    <w:p w14:paraId="565CA2A4" w14:textId="77777777" w:rsidR="00AE5F82" w:rsidRPr="00883F8C" w:rsidRDefault="00AE5F82" w:rsidP="004674C4">
      <w:pPr>
        <w:spacing w:after="0" w:line="240" w:lineRule="auto"/>
        <w:rPr>
          <w:b/>
          <w:bCs/>
        </w:rPr>
      </w:pPr>
    </w:p>
    <w:p w14:paraId="185167E4" w14:textId="77777777" w:rsidR="004674C4" w:rsidRDefault="004674C4" w:rsidP="004674C4">
      <w:pPr>
        <w:spacing w:after="0" w:line="240" w:lineRule="auto"/>
        <w:rPr>
          <w:b/>
          <w:bCs/>
        </w:rPr>
      </w:pPr>
      <w:r w:rsidRPr="00883F8C">
        <w:rPr>
          <w:b/>
          <w:bCs/>
        </w:rPr>
        <w:t>7.1 . Svrha projektnog zadatka</w:t>
      </w:r>
    </w:p>
    <w:p w14:paraId="15ABCBE2" w14:textId="77777777" w:rsidR="00AE5F82" w:rsidRPr="00883F8C" w:rsidRDefault="00AE5F82" w:rsidP="004674C4">
      <w:pPr>
        <w:spacing w:after="0" w:line="240" w:lineRule="auto"/>
        <w:rPr>
          <w:b/>
          <w:bCs/>
        </w:rPr>
      </w:pPr>
    </w:p>
    <w:p w14:paraId="060B59F1" w14:textId="77777777" w:rsidR="004674C4" w:rsidRDefault="004674C4" w:rsidP="004674C4">
      <w:pPr>
        <w:spacing w:after="0" w:line="240" w:lineRule="auto"/>
      </w:pPr>
      <w:r w:rsidRPr="00AF4E42">
        <w:t>S obzirom na to da je predmet digitalne prezentacije prikaz obnovljenih i restauriranih</w:t>
      </w:r>
      <w:r>
        <w:t xml:space="preserve"> </w:t>
      </w:r>
      <w:r w:rsidRPr="00AF4E42">
        <w:t>povijesnih prostora, poseban naglasak stavlja se na kvalitetu izrade snimljenog</w:t>
      </w:r>
      <w:r>
        <w:t xml:space="preserve"> </w:t>
      </w:r>
      <w:r w:rsidRPr="00AF4E42">
        <w:t>vizualnog sadr</w:t>
      </w:r>
      <w:r>
        <w:t>ž</w:t>
      </w:r>
      <w:r w:rsidRPr="00AF4E42">
        <w:t>aja.</w:t>
      </w:r>
      <w:r>
        <w:t xml:space="preserve"> </w:t>
      </w:r>
    </w:p>
    <w:p w14:paraId="7C862A4B" w14:textId="77777777" w:rsidR="004674C4" w:rsidRPr="00AF4E42" w:rsidRDefault="004674C4" w:rsidP="004674C4">
      <w:pPr>
        <w:spacing w:after="0" w:line="240" w:lineRule="auto"/>
      </w:pPr>
    </w:p>
    <w:p w14:paraId="421184D8" w14:textId="77777777" w:rsidR="004674C4" w:rsidRDefault="004674C4" w:rsidP="004674C4">
      <w:pPr>
        <w:spacing w:after="0" w:line="240" w:lineRule="auto"/>
      </w:pPr>
      <w:r w:rsidRPr="00AF4E42">
        <w:t>Materijali moraju omogu</w:t>
      </w:r>
      <w:r>
        <w:t xml:space="preserve">ćiti </w:t>
      </w:r>
      <w:r w:rsidRPr="00AF4E42">
        <w:t>jasan i vjerodostojan prikaz obnovljenih zidnih i stropnih</w:t>
      </w:r>
      <w:r>
        <w:t xml:space="preserve"> </w:t>
      </w:r>
      <w:r w:rsidRPr="00AF4E42">
        <w:t>povr</w:t>
      </w:r>
      <w:r>
        <w:t>š</w:t>
      </w:r>
      <w:r w:rsidRPr="00AF4E42">
        <w:t>ina, restauriranih oslika, dekorativnih elemenata, arhitektonske plastike, podnih</w:t>
      </w:r>
      <w:r>
        <w:t xml:space="preserve"> </w:t>
      </w:r>
      <w:r w:rsidRPr="00AF4E42">
        <w:t>povr</w:t>
      </w:r>
      <w:r>
        <w:t>š</w:t>
      </w:r>
      <w:r w:rsidRPr="00AF4E42">
        <w:t>ina, tekstura materijala i drugih konzervatorsko-restauratorskih zahvala izvedenih</w:t>
      </w:r>
      <w:r>
        <w:t xml:space="preserve"> </w:t>
      </w:r>
      <w:r w:rsidRPr="00AF4E42">
        <w:t>u prostoru.</w:t>
      </w:r>
    </w:p>
    <w:p w14:paraId="35222737" w14:textId="77777777" w:rsidR="004674C4" w:rsidRPr="00AF4E42" w:rsidRDefault="004674C4" w:rsidP="004674C4">
      <w:pPr>
        <w:spacing w:after="0" w:line="240" w:lineRule="auto"/>
      </w:pPr>
    </w:p>
    <w:p w14:paraId="7A472D29" w14:textId="77777777" w:rsidR="004674C4" w:rsidRDefault="004674C4" w:rsidP="004674C4">
      <w:pPr>
        <w:spacing w:after="0" w:line="240" w:lineRule="auto"/>
      </w:pPr>
      <w:r>
        <w:t>I</w:t>
      </w:r>
      <w:r w:rsidRPr="00AF4E42">
        <w:t>z tog razloga potrebno je ispuniti projektni zadatak kojim naru</w:t>
      </w:r>
      <w:r>
        <w:t>č</w:t>
      </w:r>
      <w:r w:rsidRPr="00AF4E42">
        <w:t>itelj provjerava tehni</w:t>
      </w:r>
      <w:r>
        <w:t>č</w:t>
      </w:r>
      <w:r w:rsidRPr="00AF4E42">
        <w:t>ku</w:t>
      </w:r>
      <w:r>
        <w:t xml:space="preserve"> </w:t>
      </w:r>
      <w:r w:rsidRPr="00AF4E42">
        <w:t xml:space="preserve">sposobnost ponuditelja, kvalitetu snimanja, obradu i pripremu visokorezolucijskog </w:t>
      </w:r>
      <w:r w:rsidRPr="002468AA">
        <w:t>360</w:t>
      </w:r>
      <w:r w:rsidRPr="002468AA">
        <w:rPr>
          <w:rFonts w:cs="Calibri"/>
        </w:rPr>
        <w:t xml:space="preserve"> ̊</w:t>
      </w:r>
      <w:r w:rsidRPr="009B3631">
        <w:t xml:space="preserve"> </w:t>
      </w:r>
      <w:r w:rsidRPr="00AF4E42">
        <w:t>panoramskog sadr</w:t>
      </w:r>
      <w:r>
        <w:t>ž</w:t>
      </w:r>
      <w:r w:rsidRPr="00AF4E42">
        <w:t>aja za interaktivni web prikaz.</w:t>
      </w:r>
    </w:p>
    <w:p w14:paraId="179C8957" w14:textId="77777777" w:rsidR="004674C4" w:rsidRPr="00AF4E42" w:rsidRDefault="004674C4" w:rsidP="004674C4">
      <w:pPr>
        <w:spacing w:after="0" w:line="240" w:lineRule="auto"/>
      </w:pPr>
    </w:p>
    <w:p w14:paraId="6B4D836D" w14:textId="77777777" w:rsidR="004674C4" w:rsidRDefault="004674C4" w:rsidP="004674C4">
      <w:pPr>
        <w:spacing w:after="0" w:line="240" w:lineRule="auto"/>
      </w:pPr>
      <w:r w:rsidRPr="00AF4E42">
        <w:t>Cilj zadatka je osigurati da odabrani ponuditelj mo</w:t>
      </w:r>
      <w:r>
        <w:t>ž</w:t>
      </w:r>
      <w:r w:rsidRPr="00AF4E42">
        <w:t>e isporu</w:t>
      </w:r>
      <w:r>
        <w:t>č</w:t>
      </w:r>
      <w:r w:rsidRPr="00AF4E42">
        <w:t>iti razinu vizualne kvalitete</w:t>
      </w:r>
      <w:r>
        <w:t xml:space="preserve"> </w:t>
      </w:r>
      <w:r w:rsidRPr="00AF4E42">
        <w:t>potrebnu za repr</w:t>
      </w:r>
      <w:r>
        <w:t>e</w:t>
      </w:r>
      <w:r w:rsidRPr="00AF4E42">
        <w:t>zentativnu javnu prezentaciju rezultata obnove.</w:t>
      </w:r>
      <w:r>
        <w:t xml:space="preserve"> </w:t>
      </w:r>
    </w:p>
    <w:p w14:paraId="17B7EEFA" w14:textId="77777777" w:rsidR="004674C4" w:rsidRPr="00AF4E42" w:rsidRDefault="004674C4" w:rsidP="004674C4">
      <w:pPr>
        <w:spacing w:after="0" w:line="240" w:lineRule="auto"/>
      </w:pPr>
    </w:p>
    <w:p w14:paraId="0657A266" w14:textId="77777777" w:rsidR="004674C4" w:rsidRDefault="004674C4" w:rsidP="004674C4">
      <w:pPr>
        <w:spacing w:after="0" w:line="240" w:lineRule="auto"/>
      </w:pPr>
      <w:r w:rsidRPr="00AF4E42">
        <w:t>Projektni zada</w:t>
      </w:r>
      <w:r>
        <w:t>t</w:t>
      </w:r>
      <w:r w:rsidRPr="00AF4E42">
        <w:t xml:space="preserve">ak odnosi se na izradu </w:t>
      </w:r>
      <w:r w:rsidRPr="00E24E92">
        <w:t xml:space="preserve">360̊   </w:t>
      </w:r>
      <w:r w:rsidRPr="00AF4E42">
        <w:t>panorame jer ona predstavlja jedan od</w:t>
      </w:r>
      <w:r>
        <w:t xml:space="preserve"> </w:t>
      </w:r>
      <w:r w:rsidRPr="00AF4E42">
        <w:t>tehni</w:t>
      </w:r>
      <w:r>
        <w:t>č</w:t>
      </w:r>
      <w:r w:rsidRPr="00AF4E42">
        <w:t>ki najzahtjevnijih dijelova planirane foto-video produkcije i postprodukcije.</w:t>
      </w:r>
      <w:r>
        <w:t xml:space="preserve"> </w:t>
      </w:r>
    </w:p>
    <w:p w14:paraId="6AFDD1A8" w14:textId="77777777" w:rsidR="004674C4" w:rsidRPr="00AF4E42" w:rsidRDefault="004674C4" w:rsidP="004674C4">
      <w:pPr>
        <w:spacing w:after="0" w:line="240" w:lineRule="auto"/>
      </w:pPr>
    </w:p>
    <w:p w14:paraId="2661197C" w14:textId="77777777" w:rsidR="004674C4" w:rsidRDefault="004674C4" w:rsidP="004674C4">
      <w:pPr>
        <w:spacing w:after="0" w:line="240" w:lineRule="auto"/>
        <w:rPr>
          <w:b/>
          <w:bCs/>
        </w:rPr>
      </w:pPr>
      <w:r w:rsidRPr="008056D2">
        <w:rPr>
          <w:b/>
          <w:bCs/>
        </w:rPr>
        <w:t>7.2. Lokacija izrade projektnog zadatka</w:t>
      </w:r>
    </w:p>
    <w:p w14:paraId="761B82D5" w14:textId="77777777" w:rsidR="004674C4" w:rsidRPr="008056D2" w:rsidRDefault="004674C4" w:rsidP="004674C4">
      <w:pPr>
        <w:spacing w:after="0" w:line="240" w:lineRule="auto"/>
        <w:rPr>
          <w:b/>
          <w:bCs/>
        </w:rPr>
      </w:pPr>
    </w:p>
    <w:p w14:paraId="18772EF3" w14:textId="77777777" w:rsidR="004674C4" w:rsidRDefault="004674C4" w:rsidP="004674C4">
      <w:pPr>
        <w:spacing w:after="0" w:line="240" w:lineRule="auto"/>
        <w:jc w:val="both"/>
      </w:pPr>
      <w:r w:rsidRPr="00AF4E42">
        <w:t>Projektni zadatak izvodi se u prostoru atrija Pala</w:t>
      </w:r>
      <w:r>
        <w:t>č</w:t>
      </w:r>
      <w:r w:rsidRPr="00AF4E42">
        <w:t>e HAZU u Zagrebu, odnosno u</w:t>
      </w:r>
      <w:r>
        <w:t xml:space="preserve"> </w:t>
      </w:r>
      <w:r w:rsidRPr="00AF4E42">
        <w:t>sredi</w:t>
      </w:r>
      <w:r>
        <w:t>š</w:t>
      </w:r>
      <w:r w:rsidRPr="00AF4E42">
        <w:t>njem reprezentativnom prostoru pala</w:t>
      </w:r>
      <w:r>
        <w:t>č</w:t>
      </w:r>
      <w:r w:rsidRPr="00AF4E42">
        <w:t>e iz kojeg su vidljive galerije, eta</w:t>
      </w:r>
      <w:r>
        <w:t>ž</w:t>
      </w:r>
      <w:r w:rsidRPr="00AF4E42">
        <w:t>e</w:t>
      </w:r>
      <w:r>
        <w:t xml:space="preserve"> </w:t>
      </w:r>
      <w:r w:rsidRPr="00AF4E42">
        <w:t>interijera, podne povr</w:t>
      </w:r>
      <w:r>
        <w:t>š</w:t>
      </w:r>
      <w:r w:rsidRPr="00AF4E42">
        <w:t>ine, zidovi, arhitektonski elementi i ostali detalji prostora.</w:t>
      </w:r>
    </w:p>
    <w:p w14:paraId="2F50E6A3" w14:textId="77777777" w:rsidR="004674C4" w:rsidRPr="00AF4E42" w:rsidRDefault="004674C4" w:rsidP="004674C4">
      <w:pPr>
        <w:spacing w:after="0" w:line="240" w:lineRule="auto"/>
        <w:jc w:val="both"/>
      </w:pPr>
    </w:p>
    <w:p w14:paraId="4DACC432" w14:textId="77777777" w:rsidR="004674C4" w:rsidRDefault="004674C4" w:rsidP="004674C4">
      <w:pPr>
        <w:spacing w:after="0" w:line="240" w:lineRule="auto"/>
        <w:jc w:val="both"/>
      </w:pPr>
      <w:r w:rsidRPr="00AF4E42">
        <w:t>Snimanje na istoj lokaciji omogu</w:t>
      </w:r>
      <w:r>
        <w:t>ć</w:t>
      </w:r>
      <w:r w:rsidRPr="00AF4E42">
        <w:t>uje izravnu usporedbu svih ponuditelja u jednakim ili</w:t>
      </w:r>
      <w:r>
        <w:t xml:space="preserve"> </w:t>
      </w:r>
      <w:r w:rsidRPr="00AF4E42">
        <w:t>usporedivim prostornim i</w:t>
      </w:r>
      <w:r>
        <w:t xml:space="preserve"> </w:t>
      </w:r>
      <w:r w:rsidRPr="00AF4E42">
        <w:t>svjetlosnim uvjetima, uklju</w:t>
      </w:r>
      <w:r>
        <w:t>č</w:t>
      </w:r>
      <w:r w:rsidRPr="00AF4E42">
        <w:t>uju</w:t>
      </w:r>
      <w:r>
        <w:t>ć</w:t>
      </w:r>
      <w:r w:rsidRPr="00AF4E42">
        <w:t>i prikaz vi</w:t>
      </w:r>
      <w:r>
        <w:t>š</w:t>
      </w:r>
      <w:r w:rsidRPr="00AF4E42">
        <w:t>ih eta</w:t>
      </w:r>
      <w:r>
        <w:t>ž</w:t>
      </w:r>
      <w:r w:rsidRPr="00AF4E42">
        <w:t>a, zidnih i</w:t>
      </w:r>
      <w:r>
        <w:t xml:space="preserve"> </w:t>
      </w:r>
      <w:r w:rsidRPr="00AF4E42">
        <w:t>stropnih povr</w:t>
      </w:r>
      <w:r>
        <w:t>š</w:t>
      </w:r>
      <w:r w:rsidRPr="00AF4E42">
        <w:t>ina, poda, arhitektonskih detalja, kontrasta izme</w:t>
      </w:r>
      <w:r>
        <w:t>đ</w:t>
      </w:r>
      <w:r w:rsidRPr="00AF4E42">
        <w:t>u svijetlih i tamnih</w:t>
      </w:r>
      <w:r>
        <w:t xml:space="preserve"> </w:t>
      </w:r>
      <w:r w:rsidRPr="00AF4E42">
        <w:t>podru</w:t>
      </w:r>
      <w:r>
        <w:t>č</w:t>
      </w:r>
      <w:r w:rsidRPr="00AF4E42">
        <w:t>ja te ukupne kvalitete obrade i spajanja panorame.</w:t>
      </w:r>
    </w:p>
    <w:p w14:paraId="77EF88DA" w14:textId="77777777" w:rsidR="004674C4" w:rsidRPr="00AF4E42" w:rsidRDefault="004674C4" w:rsidP="004674C4">
      <w:pPr>
        <w:spacing w:after="0" w:line="240" w:lineRule="auto"/>
        <w:jc w:val="both"/>
      </w:pPr>
    </w:p>
    <w:p w14:paraId="3B621978" w14:textId="77777777" w:rsidR="004674C4" w:rsidRDefault="004674C4" w:rsidP="004674C4">
      <w:pPr>
        <w:spacing w:after="0" w:line="240" w:lineRule="auto"/>
        <w:jc w:val="both"/>
      </w:pPr>
      <w:r w:rsidRPr="00AF4E42">
        <w:t>Ponuditeljima nije dopu</w:t>
      </w:r>
      <w:r>
        <w:t>š</w:t>
      </w:r>
      <w:r w:rsidRPr="00AF4E42">
        <w:t>teno umjesto tra</w:t>
      </w:r>
      <w:r>
        <w:t>ž</w:t>
      </w:r>
      <w:r w:rsidRPr="00AF4E42">
        <w:t>enog projektnog zadatka dostaviti ranije</w:t>
      </w:r>
      <w:r>
        <w:t xml:space="preserve"> </w:t>
      </w:r>
      <w:r w:rsidRPr="00AF4E42">
        <w:t>izra</w:t>
      </w:r>
      <w:r>
        <w:t>đ</w:t>
      </w:r>
      <w:r w:rsidRPr="00AF4E42">
        <w:t xml:space="preserve">ene </w:t>
      </w:r>
      <w:r w:rsidRPr="002468AA">
        <w:t>360</w:t>
      </w:r>
      <w:r w:rsidRPr="002468AA">
        <w:rPr>
          <w:rFonts w:cs="Calibri"/>
        </w:rPr>
        <w:t xml:space="preserve"> ̊</w:t>
      </w:r>
      <w:r w:rsidRPr="009B3631">
        <w:t xml:space="preserve"> </w:t>
      </w:r>
      <w:r w:rsidRPr="00AF4E42">
        <w:t>panorame drugih prostora, generi</w:t>
      </w:r>
      <w:r>
        <w:t>č</w:t>
      </w:r>
      <w:r w:rsidRPr="00AF4E42">
        <w:t>ke primjere, arhivske reference ili</w:t>
      </w:r>
      <w:r>
        <w:t xml:space="preserve"> </w:t>
      </w:r>
      <w:r w:rsidRPr="00AF4E42">
        <w:t>primjere izra</w:t>
      </w:r>
      <w:r>
        <w:t>đ</w:t>
      </w:r>
      <w:r w:rsidRPr="00AF4E42">
        <w:t>ene na drugim lokacijama.</w:t>
      </w:r>
    </w:p>
    <w:p w14:paraId="3D77D740" w14:textId="77777777" w:rsidR="004674C4" w:rsidRPr="00AF4E42" w:rsidRDefault="004674C4" w:rsidP="004674C4">
      <w:pPr>
        <w:spacing w:after="0" w:line="240" w:lineRule="auto"/>
        <w:jc w:val="both"/>
      </w:pPr>
    </w:p>
    <w:p w14:paraId="3989971B" w14:textId="77777777" w:rsidR="004674C4" w:rsidRPr="00767823" w:rsidRDefault="004674C4" w:rsidP="00767823">
      <w:pPr>
        <w:spacing w:after="0" w:line="240" w:lineRule="auto"/>
        <w:jc w:val="both"/>
        <w:rPr>
          <w:b/>
          <w:bCs/>
        </w:rPr>
      </w:pPr>
      <w:r w:rsidRPr="00767823">
        <w:rPr>
          <w:b/>
          <w:bCs/>
        </w:rPr>
        <w:t>Naručitelj će svim zainteresiranim ponuditeljima omogućiti pristup prostoru u unaprijed</w:t>
      </w:r>
    </w:p>
    <w:p w14:paraId="6E76AD04" w14:textId="2C0DE1EC" w:rsidR="004674C4" w:rsidRPr="00767823" w:rsidRDefault="004674C4" w:rsidP="00767823">
      <w:pPr>
        <w:spacing w:after="0" w:line="240" w:lineRule="auto"/>
        <w:jc w:val="both"/>
        <w:rPr>
          <w:b/>
          <w:bCs/>
        </w:rPr>
      </w:pPr>
      <w:r w:rsidRPr="00767823">
        <w:rPr>
          <w:b/>
          <w:bCs/>
        </w:rPr>
        <w:t>definiranom terminu ili terminima, pod jednakim uvjetima.</w:t>
      </w:r>
      <w:r w:rsidR="00653CBF">
        <w:rPr>
          <w:b/>
          <w:bCs/>
        </w:rPr>
        <w:t xml:space="preserve"> Molimo potencijalne ponuditelje da kontaktiraju Naručitelja oko pristupa prostoru Palače HAZU na sivcic@hazu.hr.</w:t>
      </w:r>
    </w:p>
    <w:p w14:paraId="59D853DC" w14:textId="77777777" w:rsidR="004674C4" w:rsidRPr="00AF4E42" w:rsidRDefault="004674C4" w:rsidP="004674C4">
      <w:pPr>
        <w:spacing w:after="0" w:line="240" w:lineRule="auto"/>
        <w:jc w:val="both"/>
      </w:pPr>
    </w:p>
    <w:p w14:paraId="5B15FDDB" w14:textId="77777777" w:rsidR="004674C4" w:rsidRPr="008056D2" w:rsidRDefault="004674C4" w:rsidP="004674C4">
      <w:pPr>
        <w:spacing w:after="0" w:line="240" w:lineRule="auto"/>
        <w:rPr>
          <w:b/>
          <w:bCs/>
        </w:rPr>
      </w:pPr>
      <w:r w:rsidRPr="008056D2">
        <w:rPr>
          <w:b/>
          <w:bCs/>
        </w:rPr>
        <w:t>7.3. Predmet projektnog zadatka</w:t>
      </w:r>
    </w:p>
    <w:p w14:paraId="75B899B7" w14:textId="77777777" w:rsidR="004674C4" w:rsidRDefault="004674C4" w:rsidP="004674C4">
      <w:pPr>
        <w:spacing w:after="0" w:line="240" w:lineRule="auto"/>
      </w:pPr>
      <w:r w:rsidRPr="00AF4E42">
        <w:t>Ponuditelj</w:t>
      </w:r>
      <w:r>
        <w:t xml:space="preserve"> </w:t>
      </w:r>
      <w:r w:rsidRPr="00AF4E42">
        <w:t>je du</w:t>
      </w:r>
      <w:r>
        <w:t>ž</w:t>
      </w:r>
      <w:r w:rsidRPr="00AF4E42">
        <w:t>an izraditi i dostaviti</w:t>
      </w:r>
      <w:r>
        <w:t xml:space="preserve"> </w:t>
      </w:r>
      <w:r w:rsidRPr="00AF4E42">
        <w:t xml:space="preserve">jednu visokorezolucijsku </w:t>
      </w:r>
      <w:r w:rsidRPr="00E24E92">
        <w:t xml:space="preserve">360̊   </w:t>
      </w:r>
      <w:r w:rsidRPr="00AF4E42">
        <w:t>panoramsku</w:t>
      </w:r>
      <w:r>
        <w:t xml:space="preserve"> </w:t>
      </w:r>
      <w:r w:rsidRPr="00AF4E42">
        <w:t>fotografiju prostora atrija Pala</w:t>
      </w:r>
      <w:r>
        <w:t>č</w:t>
      </w:r>
      <w:r w:rsidRPr="00AF4E42">
        <w:t>e HAZU.</w:t>
      </w:r>
    </w:p>
    <w:p w14:paraId="45EDF58B" w14:textId="77777777" w:rsidR="004674C4" w:rsidRPr="00AF4E42" w:rsidRDefault="004674C4" w:rsidP="004674C4">
      <w:pPr>
        <w:spacing w:after="0" w:line="240" w:lineRule="auto"/>
      </w:pPr>
    </w:p>
    <w:p w14:paraId="54F1BD45" w14:textId="77777777" w:rsidR="004674C4" w:rsidRDefault="004674C4" w:rsidP="004674C4">
      <w:pPr>
        <w:spacing w:after="0" w:line="240" w:lineRule="auto"/>
      </w:pPr>
      <w:r w:rsidRPr="00AF4E42">
        <w:t>Panorama mora biti izra</w:t>
      </w:r>
      <w:r>
        <w:t>đ</w:t>
      </w:r>
      <w:r w:rsidRPr="00AF4E42">
        <w:t>ena snimanjem stvarnog prostora i</w:t>
      </w:r>
      <w:r>
        <w:t xml:space="preserve"> </w:t>
      </w:r>
      <w:r w:rsidRPr="00AF4E42">
        <w:t>spajanjem vi</w:t>
      </w:r>
      <w:r>
        <w:t>š</w:t>
      </w:r>
      <w:r w:rsidRPr="00AF4E42">
        <w:t>e</w:t>
      </w:r>
      <w:r>
        <w:t xml:space="preserve"> </w:t>
      </w:r>
      <w:r w:rsidRPr="00AF4E42">
        <w:t>pojedin</w:t>
      </w:r>
      <w:r>
        <w:t>ačnih</w:t>
      </w:r>
      <w:r w:rsidRPr="00AF4E42">
        <w:t xml:space="preserve"> fotografija visoke rezolucije.</w:t>
      </w:r>
    </w:p>
    <w:p w14:paraId="58F6EFDC" w14:textId="77777777" w:rsidR="004674C4" w:rsidRPr="00AF4E42" w:rsidRDefault="004674C4" w:rsidP="004674C4">
      <w:pPr>
        <w:spacing w:after="0" w:line="240" w:lineRule="auto"/>
      </w:pPr>
    </w:p>
    <w:p w14:paraId="145CA510" w14:textId="77777777" w:rsidR="004674C4" w:rsidRDefault="004674C4" w:rsidP="004674C4">
      <w:pPr>
        <w:spacing w:after="0" w:line="240" w:lineRule="auto"/>
      </w:pPr>
      <w:r w:rsidRPr="00AF4E42">
        <w:lastRenderedPageBreak/>
        <w:t>Projektni zadatak ne predstavlja cjelokupnu isporuku projekta, veó tehni</w:t>
      </w:r>
      <w:r>
        <w:t>č</w:t>
      </w:r>
      <w:r w:rsidRPr="00AF4E42">
        <w:t>ki uzora</w:t>
      </w:r>
      <w:r>
        <w:t xml:space="preserve">ka </w:t>
      </w:r>
      <w:r w:rsidRPr="00AF4E42">
        <w:t xml:space="preserve">provjeru </w:t>
      </w:r>
      <w:r>
        <w:t>s</w:t>
      </w:r>
      <w:r w:rsidRPr="00AF4E42">
        <w:t xml:space="preserve">posobnosti ponuditelja. Odabran je upravo format visokorezolucijske </w:t>
      </w:r>
      <w:r w:rsidRPr="00E24E92">
        <w:t xml:space="preserve">360̊   </w:t>
      </w:r>
      <w:r w:rsidRPr="00AF4E42">
        <w:t>panorame jer obuhva</w:t>
      </w:r>
      <w:r>
        <w:t>ć</w:t>
      </w:r>
      <w:r w:rsidRPr="00AF4E42">
        <w:t>a vi</w:t>
      </w:r>
      <w:r>
        <w:t>š</w:t>
      </w:r>
      <w:r w:rsidRPr="00AF4E42">
        <w:t>e klju</w:t>
      </w:r>
      <w:r>
        <w:t>č</w:t>
      </w:r>
      <w:r w:rsidRPr="00AF4E42">
        <w:t>nih vje</w:t>
      </w:r>
      <w:r>
        <w:t>š</w:t>
      </w:r>
      <w:r w:rsidRPr="00AF4E42">
        <w:t>tina potrebnih za kvalitetnu realizaciju projekta:</w:t>
      </w:r>
      <w:r>
        <w:t xml:space="preserve"> </w:t>
      </w:r>
      <w:r w:rsidRPr="00AF4E42">
        <w:t>profesionalno snimanje, rad u zahtjevnom interijeru, obradu velikih slikovnih datoteka,</w:t>
      </w:r>
      <w:r>
        <w:t xml:space="preserve"> </w:t>
      </w:r>
      <w:r w:rsidRPr="00AF4E42">
        <w:t>spajanje fotografija, kontrolu detalja, obradu poda i pripremu materijala za interaktivni</w:t>
      </w:r>
      <w:r>
        <w:t xml:space="preserve"> </w:t>
      </w:r>
      <w:r w:rsidRPr="00AF4E42">
        <w:t>web prikaz.</w:t>
      </w:r>
    </w:p>
    <w:p w14:paraId="41351DFF" w14:textId="77777777" w:rsidR="004674C4" w:rsidRPr="00AF4E42" w:rsidRDefault="004674C4" w:rsidP="004674C4">
      <w:pPr>
        <w:spacing w:after="0" w:line="240" w:lineRule="auto"/>
      </w:pPr>
    </w:p>
    <w:p w14:paraId="2DCC888B" w14:textId="77777777" w:rsidR="004674C4" w:rsidRDefault="004674C4" w:rsidP="004674C4">
      <w:pPr>
        <w:spacing w:after="0" w:line="240" w:lineRule="auto"/>
        <w:rPr>
          <w:b/>
          <w:bCs/>
        </w:rPr>
      </w:pPr>
      <w:r w:rsidRPr="00E768E5">
        <w:rPr>
          <w:b/>
          <w:bCs/>
        </w:rPr>
        <w:t>7.4. Tehnički zahtjevi za panoramu</w:t>
      </w:r>
    </w:p>
    <w:p w14:paraId="2021C459" w14:textId="77777777" w:rsidR="00332276" w:rsidRPr="00E768E5" w:rsidRDefault="00332276" w:rsidP="004674C4">
      <w:pPr>
        <w:spacing w:after="0" w:line="240" w:lineRule="auto"/>
        <w:rPr>
          <w:b/>
          <w:bCs/>
        </w:rPr>
      </w:pPr>
    </w:p>
    <w:p w14:paraId="1A9F0C39" w14:textId="77777777" w:rsidR="004674C4" w:rsidRDefault="004674C4" w:rsidP="004674C4">
      <w:pPr>
        <w:spacing w:after="0" w:line="240" w:lineRule="auto"/>
      </w:pPr>
      <w:r w:rsidRPr="00AF4E42">
        <w:t xml:space="preserve">Finalna </w:t>
      </w:r>
      <w:r w:rsidRPr="00E24E92">
        <w:t xml:space="preserve">360̊   </w:t>
      </w:r>
      <w:r w:rsidRPr="00AF4E42">
        <w:t>panorama mora zadovoljiti sljede</w:t>
      </w:r>
      <w:r>
        <w:t>ć</w:t>
      </w:r>
      <w:r w:rsidRPr="00AF4E42">
        <w:t>e uvjete:</w:t>
      </w:r>
    </w:p>
    <w:p w14:paraId="3786C4D8" w14:textId="77777777" w:rsidR="00332276" w:rsidRDefault="00332276" w:rsidP="004674C4">
      <w:pPr>
        <w:spacing w:after="0" w:line="240" w:lineRule="auto"/>
      </w:pPr>
    </w:p>
    <w:p w14:paraId="62A4A45F" w14:textId="77777777" w:rsidR="004674C4" w:rsidRDefault="004674C4">
      <w:pPr>
        <w:pStyle w:val="ListParagraph"/>
        <w:numPr>
          <w:ilvl w:val="0"/>
          <w:numId w:val="29"/>
        </w:numPr>
        <w:spacing w:after="0" w:line="240" w:lineRule="auto"/>
      </w:pPr>
      <w:r w:rsidRPr="00E768E5">
        <w:t>mora biti izrađena u e</w:t>
      </w:r>
      <w:r>
        <w:t>q</w:t>
      </w:r>
      <w:r w:rsidRPr="00E768E5">
        <w:t>uirectangular formatu</w:t>
      </w:r>
    </w:p>
    <w:p w14:paraId="6142BD28" w14:textId="77777777" w:rsidR="004674C4" w:rsidRDefault="004674C4">
      <w:pPr>
        <w:pStyle w:val="ListParagraph"/>
        <w:numPr>
          <w:ilvl w:val="0"/>
          <w:numId w:val="29"/>
        </w:numPr>
        <w:spacing w:after="0" w:line="240" w:lineRule="auto"/>
      </w:pPr>
      <w:r w:rsidRPr="00E768E5">
        <w:t>omjer stranica mora biti 2:1</w:t>
      </w:r>
    </w:p>
    <w:p w14:paraId="585F8FE8" w14:textId="77777777" w:rsidR="004674C4" w:rsidRDefault="004674C4">
      <w:pPr>
        <w:pStyle w:val="ListParagraph"/>
        <w:numPr>
          <w:ilvl w:val="0"/>
          <w:numId w:val="29"/>
        </w:numPr>
        <w:spacing w:after="0" w:line="240" w:lineRule="auto"/>
      </w:pPr>
      <w:r w:rsidRPr="00E768E5">
        <w:t>minimalna rezolucija mora biti 30.000 x 15.000 px</w:t>
      </w:r>
    </w:p>
    <w:p w14:paraId="65209218" w14:textId="77777777" w:rsidR="004674C4" w:rsidRDefault="004674C4">
      <w:pPr>
        <w:pStyle w:val="ListParagraph"/>
        <w:numPr>
          <w:ilvl w:val="0"/>
          <w:numId w:val="29"/>
        </w:numPr>
        <w:spacing w:after="0" w:line="240" w:lineRule="auto"/>
      </w:pPr>
      <w:r w:rsidRPr="00E768E5">
        <w:t>ukupna rezolucija mora iznositi najmanje 450 megapiksela</w:t>
      </w:r>
    </w:p>
    <w:p w14:paraId="2D918241" w14:textId="77777777" w:rsidR="004674C4" w:rsidRPr="00E768E5" w:rsidRDefault="004674C4">
      <w:pPr>
        <w:pStyle w:val="ListParagraph"/>
        <w:numPr>
          <w:ilvl w:val="0"/>
          <w:numId w:val="29"/>
        </w:numPr>
        <w:spacing w:after="0" w:line="240" w:lineRule="auto"/>
      </w:pPr>
      <w:r w:rsidRPr="00E768E5">
        <w:t>panorama mora biti izra</w:t>
      </w:r>
      <w:r>
        <w:t>đ</w:t>
      </w:r>
      <w:r w:rsidRPr="00E768E5">
        <w:t>ena spajanjem vi</w:t>
      </w:r>
      <w:r>
        <w:t>š</w:t>
      </w:r>
      <w:r w:rsidRPr="00E768E5">
        <w:t>e pojedina</w:t>
      </w:r>
      <w:r>
        <w:t>č</w:t>
      </w:r>
      <w:r w:rsidRPr="00E768E5">
        <w:t>nih fotografija visoke</w:t>
      </w:r>
    </w:p>
    <w:p w14:paraId="423EC1CB" w14:textId="77777777" w:rsidR="004674C4" w:rsidRDefault="004674C4" w:rsidP="00332276">
      <w:pPr>
        <w:spacing w:after="0" w:line="240" w:lineRule="auto"/>
        <w:ind w:firstLine="708"/>
      </w:pPr>
      <w:r w:rsidRPr="00AF4E42">
        <w:t>rezolucije</w:t>
      </w:r>
    </w:p>
    <w:p w14:paraId="7C9D5BD7" w14:textId="77777777" w:rsidR="004674C4" w:rsidRPr="00E768E5" w:rsidRDefault="004674C4">
      <w:pPr>
        <w:pStyle w:val="ListParagraph"/>
        <w:numPr>
          <w:ilvl w:val="0"/>
          <w:numId w:val="30"/>
        </w:numPr>
        <w:spacing w:after="0" w:line="240" w:lineRule="auto"/>
      </w:pPr>
      <w:r w:rsidRPr="00E768E5">
        <w:t>mora omogućiti detaljno zumiranje i pregled arhitektonskih, restauratorskih i</w:t>
      </w:r>
    </w:p>
    <w:p w14:paraId="3BD931CE" w14:textId="77777777" w:rsidR="004674C4" w:rsidRDefault="004674C4" w:rsidP="00332276">
      <w:pPr>
        <w:spacing w:after="0" w:line="240" w:lineRule="auto"/>
        <w:ind w:firstLine="708"/>
      </w:pPr>
      <w:r w:rsidRPr="00AF4E42">
        <w:t>povr</w:t>
      </w:r>
      <w:r>
        <w:t>š</w:t>
      </w:r>
      <w:r w:rsidRPr="00AF4E42">
        <w:t>inskih deta</w:t>
      </w:r>
      <w:r>
        <w:t>l</w:t>
      </w:r>
      <w:r w:rsidRPr="00AF4E42">
        <w:t>ja</w:t>
      </w:r>
    </w:p>
    <w:p w14:paraId="1658787E" w14:textId="77777777" w:rsidR="004674C4" w:rsidRDefault="004674C4">
      <w:pPr>
        <w:pStyle w:val="ListParagraph"/>
        <w:numPr>
          <w:ilvl w:val="0"/>
          <w:numId w:val="30"/>
        </w:numPr>
        <w:spacing w:after="0" w:line="240" w:lineRule="auto"/>
      </w:pPr>
      <w:r w:rsidRPr="00E55AA0">
        <w:t>mora biti tehnički uredna, oštra i pravilno eksponirana</w:t>
      </w:r>
    </w:p>
    <w:p w14:paraId="5B132648" w14:textId="77777777" w:rsidR="004674C4" w:rsidRDefault="004674C4">
      <w:pPr>
        <w:pStyle w:val="ListParagraph"/>
        <w:numPr>
          <w:ilvl w:val="0"/>
          <w:numId w:val="30"/>
        </w:numPr>
        <w:spacing w:after="0" w:line="240" w:lineRule="auto"/>
      </w:pPr>
      <w:r w:rsidRPr="00E55AA0">
        <w:t>spojevi između pojedinačnih fotografija ne smiju biti vidljivo uočljivi</w:t>
      </w:r>
    </w:p>
    <w:p w14:paraId="08B06DF4" w14:textId="77777777" w:rsidR="004674C4" w:rsidRDefault="004674C4">
      <w:pPr>
        <w:pStyle w:val="ListParagraph"/>
        <w:numPr>
          <w:ilvl w:val="0"/>
          <w:numId w:val="30"/>
        </w:numPr>
        <w:spacing w:after="0" w:line="240" w:lineRule="auto"/>
      </w:pPr>
      <w:r w:rsidRPr="00E55AA0">
        <w:t>linije prostora ne smiju imati izra</w:t>
      </w:r>
      <w:r>
        <w:t>ž</w:t>
      </w:r>
      <w:r w:rsidRPr="00E55AA0">
        <w:t>ene lomove, deformacije ili pogre</w:t>
      </w:r>
      <w:r>
        <w:t>š</w:t>
      </w:r>
      <w:r w:rsidRPr="00E55AA0">
        <w:t>ke spajanja</w:t>
      </w:r>
    </w:p>
    <w:p w14:paraId="7376DC4A" w14:textId="77777777" w:rsidR="004674C4" w:rsidRDefault="004674C4">
      <w:pPr>
        <w:pStyle w:val="ListParagraph"/>
        <w:numPr>
          <w:ilvl w:val="0"/>
          <w:numId w:val="30"/>
        </w:numPr>
        <w:spacing w:after="0" w:line="240" w:lineRule="auto"/>
      </w:pPr>
      <w:r w:rsidRPr="00E55AA0">
        <w:t>boje i ekspozicija moraju biti ujednačene kroz cijelu panoramu</w:t>
      </w:r>
    </w:p>
    <w:p w14:paraId="31EDFAFE" w14:textId="77777777" w:rsidR="004674C4" w:rsidRDefault="004674C4">
      <w:pPr>
        <w:pStyle w:val="ListParagraph"/>
        <w:numPr>
          <w:ilvl w:val="0"/>
          <w:numId w:val="30"/>
        </w:numPr>
        <w:spacing w:after="0" w:line="240" w:lineRule="auto"/>
      </w:pPr>
      <w:r w:rsidRPr="00E55AA0">
        <w:t>mora biti vidljiv originalni pod prostora</w:t>
      </w:r>
    </w:p>
    <w:p w14:paraId="11C2C2B6" w14:textId="77777777" w:rsidR="004674C4" w:rsidRPr="00E55AA0" w:rsidRDefault="004674C4" w:rsidP="004674C4">
      <w:pPr>
        <w:pStyle w:val="ListParagraph"/>
        <w:spacing w:after="0" w:line="240" w:lineRule="auto"/>
      </w:pPr>
    </w:p>
    <w:p w14:paraId="77B46AD3" w14:textId="77777777" w:rsidR="004674C4" w:rsidRDefault="004674C4" w:rsidP="004674C4">
      <w:pPr>
        <w:spacing w:after="0" w:line="240" w:lineRule="auto"/>
      </w:pPr>
      <w:r w:rsidRPr="00AF4E42">
        <w:t>Minimalna rezolucija od 30.000 x 15.000 px zahtijeva se zbog potrebe prikaza finih</w:t>
      </w:r>
      <w:r>
        <w:t xml:space="preserve"> </w:t>
      </w:r>
      <w:r w:rsidRPr="00AF4E42">
        <w:t>vizualnih detalja obnovljenih prostora, osobito poda, zidnih i stropnih povr</w:t>
      </w:r>
      <w:r>
        <w:t>š</w:t>
      </w:r>
      <w:r w:rsidRPr="00AF4E42">
        <w:t>ina,</w:t>
      </w:r>
      <w:r>
        <w:t xml:space="preserve"> </w:t>
      </w:r>
      <w:r w:rsidRPr="00AF4E42">
        <w:t>restauriranih oslika, dekorativnih elemenata, arhitektonskih detalja i drugih</w:t>
      </w:r>
      <w:r>
        <w:t xml:space="preserve"> </w:t>
      </w:r>
      <w:r w:rsidRPr="00AF4E42">
        <w:t>konzervatorsko-resta</w:t>
      </w:r>
      <w:r>
        <w:t>u</w:t>
      </w:r>
      <w:r w:rsidRPr="00AF4E42">
        <w:t>ratorski zahvata.</w:t>
      </w:r>
    </w:p>
    <w:p w14:paraId="5F730F05" w14:textId="77777777" w:rsidR="004674C4" w:rsidRPr="00AF4E42" w:rsidRDefault="004674C4" w:rsidP="004674C4">
      <w:pPr>
        <w:spacing w:after="0" w:line="240" w:lineRule="auto"/>
      </w:pPr>
    </w:p>
    <w:p w14:paraId="5C142215" w14:textId="77777777" w:rsidR="004674C4" w:rsidRDefault="004674C4" w:rsidP="004674C4">
      <w:pPr>
        <w:spacing w:after="0" w:line="240" w:lineRule="auto"/>
        <w:rPr>
          <w:b/>
          <w:bCs/>
        </w:rPr>
      </w:pPr>
      <w:r w:rsidRPr="00E55AA0">
        <w:rPr>
          <w:b/>
          <w:bCs/>
        </w:rPr>
        <w:t>7.5. Zabrana softverskog pove</w:t>
      </w:r>
      <w:r>
        <w:rPr>
          <w:b/>
          <w:bCs/>
        </w:rPr>
        <w:t>ća</w:t>
      </w:r>
      <w:r w:rsidRPr="00E55AA0">
        <w:rPr>
          <w:b/>
          <w:bCs/>
        </w:rPr>
        <w:t>nja rezolucije</w:t>
      </w:r>
    </w:p>
    <w:p w14:paraId="01B0A307" w14:textId="77777777" w:rsidR="00332276" w:rsidRPr="00E55AA0" w:rsidRDefault="00332276" w:rsidP="004674C4">
      <w:pPr>
        <w:spacing w:after="0" w:line="240" w:lineRule="auto"/>
        <w:rPr>
          <w:b/>
          <w:bCs/>
        </w:rPr>
      </w:pPr>
    </w:p>
    <w:p w14:paraId="0B6C75B8" w14:textId="77777777" w:rsidR="004674C4" w:rsidRDefault="004674C4" w:rsidP="004674C4">
      <w:pPr>
        <w:spacing w:after="0" w:line="240" w:lineRule="auto"/>
      </w:pPr>
      <w:r w:rsidRPr="00AF4E42">
        <w:t>Softversko pove</w:t>
      </w:r>
      <w:r>
        <w:t>ć</w:t>
      </w:r>
      <w:r w:rsidRPr="00AF4E42">
        <w:t>anje rezolucije finalne panorame ne smatra se ispunjenjem tehni</w:t>
      </w:r>
      <w:r>
        <w:t>č</w:t>
      </w:r>
      <w:r w:rsidRPr="00AF4E42">
        <w:t>kog</w:t>
      </w:r>
      <w:r>
        <w:t xml:space="preserve"> </w:t>
      </w:r>
      <w:r w:rsidRPr="00AF4E42">
        <w:t>uvjeta.</w:t>
      </w:r>
    </w:p>
    <w:p w14:paraId="5AECD182" w14:textId="77777777" w:rsidR="004674C4" w:rsidRPr="00AF4E42" w:rsidRDefault="004674C4" w:rsidP="004674C4">
      <w:pPr>
        <w:spacing w:after="0" w:line="240" w:lineRule="auto"/>
      </w:pPr>
    </w:p>
    <w:p w14:paraId="4A2E54DF" w14:textId="77777777" w:rsidR="004674C4" w:rsidRDefault="004674C4" w:rsidP="004674C4">
      <w:pPr>
        <w:spacing w:after="0" w:line="240" w:lineRule="auto"/>
      </w:pPr>
      <w:r w:rsidRPr="00AF4E42">
        <w:t>Finalna panorama mora stvarno nastati iz pojedina</w:t>
      </w:r>
      <w:r>
        <w:t>č</w:t>
      </w:r>
      <w:r w:rsidRPr="00AF4E42">
        <w:t>nih fotografija dovoljne izvorne</w:t>
      </w:r>
      <w:r>
        <w:t xml:space="preserve"> </w:t>
      </w:r>
      <w:r w:rsidRPr="00AF4E42">
        <w:t>rezolucije i kvalitete.</w:t>
      </w:r>
    </w:p>
    <w:p w14:paraId="6E7AD762" w14:textId="77777777" w:rsidR="004674C4" w:rsidRPr="00AF4E42" w:rsidRDefault="004674C4" w:rsidP="004674C4">
      <w:pPr>
        <w:spacing w:after="0" w:line="240" w:lineRule="auto"/>
      </w:pPr>
    </w:p>
    <w:p w14:paraId="79A5CBC6" w14:textId="77777777" w:rsidR="004674C4" w:rsidRDefault="004674C4" w:rsidP="004674C4">
      <w:pPr>
        <w:spacing w:after="0" w:line="240" w:lineRule="auto"/>
      </w:pPr>
      <w:r w:rsidRPr="00AF4E42">
        <w:t>Nije dopu</w:t>
      </w:r>
      <w:r>
        <w:t>š</w:t>
      </w:r>
      <w:r w:rsidRPr="00AF4E42">
        <w:t>teno ispo</w:t>
      </w:r>
      <w:r>
        <w:t xml:space="preserve">ručiti </w:t>
      </w:r>
      <w:r w:rsidRPr="00AF4E42">
        <w:t>panoramu koja je naknadno ra</w:t>
      </w:r>
      <w:r>
        <w:t>č</w:t>
      </w:r>
      <w:r w:rsidRPr="00AF4E42">
        <w:t>unalno pove</w:t>
      </w:r>
      <w:r>
        <w:t>ć</w:t>
      </w:r>
      <w:r w:rsidRPr="00AF4E42">
        <w:t>ana kako bi</w:t>
      </w:r>
      <w:r>
        <w:t xml:space="preserve"> </w:t>
      </w:r>
      <w:r w:rsidRPr="00AF4E42">
        <w:t>formalno zadovoljila tra</w:t>
      </w:r>
      <w:r>
        <w:t>ž</w:t>
      </w:r>
      <w:r w:rsidRPr="00AF4E42">
        <w:t>enu dimenziju od 30.000 x 15.000 px</w:t>
      </w:r>
      <w:r>
        <w:t>.</w:t>
      </w:r>
    </w:p>
    <w:p w14:paraId="688770D3" w14:textId="77777777" w:rsidR="004674C4" w:rsidRPr="00AF4E42" w:rsidRDefault="004674C4" w:rsidP="004674C4">
      <w:pPr>
        <w:spacing w:after="0" w:line="240" w:lineRule="auto"/>
      </w:pPr>
    </w:p>
    <w:p w14:paraId="2F003F45" w14:textId="77777777" w:rsidR="004674C4" w:rsidRPr="00AF4E42" w:rsidRDefault="004674C4" w:rsidP="004674C4">
      <w:pPr>
        <w:spacing w:after="0" w:line="240" w:lineRule="auto"/>
      </w:pPr>
      <w:r w:rsidRPr="00AF4E42">
        <w:t>Naru</w:t>
      </w:r>
      <w:r>
        <w:t>č</w:t>
      </w:r>
      <w:r w:rsidRPr="00AF4E42">
        <w:t>itelj zadr</w:t>
      </w:r>
      <w:r>
        <w:t>ž</w:t>
      </w:r>
      <w:r w:rsidRPr="00AF4E42">
        <w:t>ava pravo provjere dostavljenih izvornih fotografija, metapodataka i</w:t>
      </w:r>
      <w:r>
        <w:t xml:space="preserve"> </w:t>
      </w:r>
      <w:r w:rsidRPr="00AF4E42">
        <w:t>razine detalja u odnosu na finalnu panoramu</w:t>
      </w:r>
      <w:r>
        <w:t>.</w:t>
      </w:r>
    </w:p>
    <w:p w14:paraId="37881422" w14:textId="77777777" w:rsidR="004674C4" w:rsidRPr="00AF4E42" w:rsidRDefault="004674C4" w:rsidP="004674C4">
      <w:pPr>
        <w:spacing w:after="0" w:line="240" w:lineRule="auto"/>
      </w:pPr>
    </w:p>
    <w:p w14:paraId="7A791C90" w14:textId="77777777" w:rsidR="004674C4" w:rsidRDefault="004674C4" w:rsidP="004674C4">
      <w:pPr>
        <w:spacing w:after="0" w:line="240" w:lineRule="auto"/>
        <w:jc w:val="both"/>
        <w:rPr>
          <w:b/>
          <w:bCs/>
        </w:rPr>
      </w:pPr>
      <w:r w:rsidRPr="00E55AA0">
        <w:rPr>
          <w:b/>
          <w:bCs/>
        </w:rPr>
        <w:t>7.6. Prikaz originalnog poda</w:t>
      </w:r>
    </w:p>
    <w:p w14:paraId="4F65D117" w14:textId="77777777" w:rsidR="00332276" w:rsidRPr="00E55AA0" w:rsidRDefault="00332276" w:rsidP="004674C4">
      <w:pPr>
        <w:spacing w:after="0" w:line="240" w:lineRule="auto"/>
        <w:jc w:val="both"/>
        <w:rPr>
          <w:b/>
          <w:bCs/>
        </w:rPr>
      </w:pPr>
    </w:p>
    <w:p w14:paraId="1349B3B5" w14:textId="77777777" w:rsidR="004674C4" w:rsidRDefault="004674C4" w:rsidP="004674C4">
      <w:pPr>
        <w:spacing w:after="0" w:line="240" w:lineRule="auto"/>
        <w:jc w:val="both"/>
      </w:pPr>
      <w:r w:rsidRPr="00AF4E42">
        <w:t>Posebna pozornost mora se posvetiti prikazu poda i</w:t>
      </w:r>
      <w:r>
        <w:t xml:space="preserve"> </w:t>
      </w:r>
      <w:r w:rsidRPr="00AF4E42">
        <w:t>donjeg dijela panorame</w:t>
      </w:r>
      <w:r>
        <w:t>.</w:t>
      </w:r>
    </w:p>
    <w:p w14:paraId="0D7FCFBE" w14:textId="77777777" w:rsidR="004674C4" w:rsidRPr="00AF4E42" w:rsidRDefault="004674C4" w:rsidP="004674C4">
      <w:pPr>
        <w:spacing w:after="0" w:line="240" w:lineRule="auto"/>
        <w:jc w:val="both"/>
      </w:pPr>
    </w:p>
    <w:p w14:paraId="7B516D35" w14:textId="77777777" w:rsidR="004674C4" w:rsidRDefault="004674C4" w:rsidP="004674C4">
      <w:pPr>
        <w:spacing w:after="0" w:line="240" w:lineRule="auto"/>
        <w:jc w:val="both"/>
      </w:pPr>
      <w:r w:rsidRPr="00AF4E42">
        <w:t>Nije prihvatljivo da se podru</w:t>
      </w:r>
      <w:r>
        <w:t>č</w:t>
      </w:r>
      <w:r w:rsidRPr="00AF4E42">
        <w:t>je poda na mjestu stativa ili opreme zamijeni gener</w:t>
      </w:r>
      <w:r>
        <w:t>ič</w:t>
      </w:r>
      <w:r w:rsidRPr="00AF4E42">
        <w:t>kim</w:t>
      </w:r>
      <w:r>
        <w:t xml:space="preserve"> </w:t>
      </w:r>
      <w:r w:rsidRPr="00AF4E42">
        <w:t>grafi</w:t>
      </w:r>
      <w:r>
        <w:t>č</w:t>
      </w:r>
      <w:r w:rsidRPr="00AF4E42">
        <w:t>kim elementom, logotipom, zamu</w:t>
      </w:r>
      <w:r>
        <w:t>ć</w:t>
      </w:r>
      <w:r w:rsidRPr="00AF4E42">
        <w:t>enjem, jednobojnim krugom ili</w:t>
      </w:r>
      <w:r>
        <w:t xml:space="preserve"> </w:t>
      </w:r>
      <w:r w:rsidRPr="00AF4E42">
        <w:t>jednostavnim</w:t>
      </w:r>
      <w:r>
        <w:t xml:space="preserve"> </w:t>
      </w:r>
      <w:r w:rsidRPr="00AF4E42">
        <w:t>patchom koji ne prikazuje stvarno stanje prostora.</w:t>
      </w:r>
      <w:r>
        <w:t xml:space="preserve"> </w:t>
      </w:r>
    </w:p>
    <w:p w14:paraId="7DD78B80" w14:textId="77777777" w:rsidR="004674C4" w:rsidRPr="00AF4E42" w:rsidRDefault="004674C4" w:rsidP="004674C4">
      <w:pPr>
        <w:spacing w:after="0" w:line="240" w:lineRule="auto"/>
        <w:jc w:val="both"/>
      </w:pPr>
    </w:p>
    <w:p w14:paraId="510FBA70" w14:textId="77777777" w:rsidR="004674C4" w:rsidRPr="00AF4E42" w:rsidRDefault="004674C4" w:rsidP="004674C4">
      <w:pPr>
        <w:spacing w:after="0" w:line="240" w:lineRule="auto"/>
        <w:jc w:val="both"/>
      </w:pPr>
      <w:r w:rsidRPr="00AF4E42">
        <w:t>Ponuditelj mora prikazati originalni pod prostora na na</w:t>
      </w:r>
      <w:r>
        <w:t>č</w:t>
      </w:r>
      <w:r w:rsidRPr="00AF4E42">
        <w:t>in koji je vizualno uskla</w:t>
      </w:r>
      <w:r>
        <w:t>đ</w:t>
      </w:r>
      <w:r w:rsidRPr="00AF4E42">
        <w:t>en s</w:t>
      </w:r>
      <w:r>
        <w:t xml:space="preserve"> </w:t>
      </w:r>
      <w:r w:rsidRPr="00AF4E42">
        <w:t>ostatkom panorame i</w:t>
      </w:r>
      <w:r>
        <w:t xml:space="preserve"> </w:t>
      </w:r>
      <w:r w:rsidRPr="00AF4E42">
        <w:t>omogu</w:t>
      </w:r>
      <w:r>
        <w:t>ć</w:t>
      </w:r>
      <w:r w:rsidRPr="00AF4E42">
        <w:t>uje uvid u stvarni izgled poda, materijala i</w:t>
      </w:r>
      <w:r>
        <w:t xml:space="preserve"> </w:t>
      </w:r>
      <w:r w:rsidRPr="00AF4E42">
        <w:t>zavr</w:t>
      </w:r>
      <w:r>
        <w:t>š</w:t>
      </w:r>
      <w:r w:rsidRPr="00AF4E42">
        <w:t>ne obrade</w:t>
      </w:r>
      <w:r>
        <w:t>.</w:t>
      </w:r>
    </w:p>
    <w:p w14:paraId="63704E26" w14:textId="77777777" w:rsidR="004674C4" w:rsidRDefault="004674C4" w:rsidP="004674C4">
      <w:pPr>
        <w:spacing w:after="0" w:line="240" w:lineRule="auto"/>
      </w:pPr>
    </w:p>
    <w:p w14:paraId="6673047C" w14:textId="77777777" w:rsidR="004674C4" w:rsidRPr="00D91BB8" w:rsidRDefault="004674C4" w:rsidP="004674C4">
      <w:pPr>
        <w:spacing w:after="0" w:line="240" w:lineRule="auto"/>
        <w:rPr>
          <w:b/>
          <w:bCs/>
        </w:rPr>
      </w:pPr>
      <w:r w:rsidRPr="00D91BB8">
        <w:rPr>
          <w:b/>
          <w:bCs/>
        </w:rPr>
        <w:t>7</w:t>
      </w:r>
      <w:r>
        <w:rPr>
          <w:b/>
          <w:bCs/>
        </w:rPr>
        <w:t>.7.</w:t>
      </w:r>
      <w:r w:rsidRPr="00D91BB8">
        <w:rPr>
          <w:b/>
          <w:bCs/>
        </w:rPr>
        <w:t xml:space="preserve"> Obvezna isporuka projektnog zadatka</w:t>
      </w:r>
    </w:p>
    <w:p w14:paraId="657FEC7A" w14:textId="77777777" w:rsidR="004674C4" w:rsidRPr="00CF5017" w:rsidRDefault="004674C4" w:rsidP="004674C4">
      <w:pPr>
        <w:spacing w:after="0" w:line="240" w:lineRule="auto"/>
      </w:pPr>
      <w:r w:rsidRPr="00CF5017">
        <w:t>Ponuditelj je dužan dostaviti:</w:t>
      </w:r>
    </w:p>
    <w:p w14:paraId="779FDF94" w14:textId="77777777" w:rsidR="004674C4" w:rsidRPr="00CF5017" w:rsidRDefault="004674C4" w:rsidP="004674C4">
      <w:pPr>
        <w:spacing w:after="0" w:line="240" w:lineRule="auto"/>
      </w:pPr>
    </w:p>
    <w:p w14:paraId="4B513A1C" w14:textId="77777777" w:rsidR="004674C4" w:rsidRPr="00CF5017" w:rsidRDefault="004674C4" w:rsidP="004674C4">
      <w:pPr>
        <w:spacing w:after="0" w:line="240" w:lineRule="auto"/>
        <w:rPr>
          <w:b/>
          <w:bCs/>
        </w:rPr>
      </w:pPr>
      <w:r w:rsidRPr="00CF5017">
        <w:rPr>
          <w:b/>
          <w:bCs/>
        </w:rPr>
        <w:t>7.7.1. Link za pregled finalne panorame</w:t>
      </w:r>
    </w:p>
    <w:p w14:paraId="062F1C11" w14:textId="77777777" w:rsidR="004674C4" w:rsidRPr="00CF5017" w:rsidRDefault="004674C4" w:rsidP="004674C4">
      <w:pPr>
        <w:spacing w:after="0" w:line="240" w:lineRule="auto"/>
      </w:pPr>
      <w:r w:rsidRPr="00CF5017">
        <w:t>Ponuditelj mora dostaviti aktivan web link putem kojeg naručitelj može pregledati finalnu 360̊   panoramu.</w:t>
      </w:r>
    </w:p>
    <w:p w14:paraId="58546E1F" w14:textId="77777777" w:rsidR="004674C4" w:rsidRPr="00AF4E42" w:rsidRDefault="004674C4" w:rsidP="004674C4">
      <w:pPr>
        <w:spacing w:after="0" w:line="240" w:lineRule="auto"/>
      </w:pPr>
    </w:p>
    <w:p w14:paraId="3A119313" w14:textId="77777777" w:rsidR="004674C4" w:rsidRDefault="004674C4" w:rsidP="004674C4">
      <w:pPr>
        <w:spacing w:after="0" w:line="240" w:lineRule="auto"/>
      </w:pPr>
      <w:r w:rsidRPr="00AF4E42">
        <w:t>Web pregled mora omogu</w:t>
      </w:r>
      <w:r>
        <w:t>ć</w:t>
      </w:r>
      <w:r w:rsidRPr="00AF4E42">
        <w:t>it</w:t>
      </w:r>
      <w:r>
        <w:t>i</w:t>
      </w:r>
      <w:r w:rsidRPr="00AF4E42">
        <w:t>:</w:t>
      </w:r>
      <w:r>
        <w:t xml:space="preserve"> </w:t>
      </w:r>
    </w:p>
    <w:p w14:paraId="4F440463" w14:textId="77777777" w:rsidR="004674C4" w:rsidRDefault="004674C4">
      <w:pPr>
        <w:pStyle w:val="ListParagraph"/>
        <w:numPr>
          <w:ilvl w:val="0"/>
          <w:numId w:val="31"/>
        </w:numPr>
        <w:spacing w:after="0" w:line="240" w:lineRule="auto"/>
      </w:pPr>
      <w:r w:rsidRPr="00D91BB8">
        <w:t>rotac</w:t>
      </w:r>
      <w:r>
        <w:t>i</w:t>
      </w:r>
      <w:r w:rsidRPr="00D91BB8">
        <w:t>ju prikaza u svim smjerovima</w:t>
      </w:r>
    </w:p>
    <w:p w14:paraId="7F69248D" w14:textId="77777777" w:rsidR="004674C4" w:rsidRDefault="004674C4">
      <w:pPr>
        <w:pStyle w:val="ListParagraph"/>
        <w:numPr>
          <w:ilvl w:val="0"/>
          <w:numId w:val="31"/>
        </w:numPr>
        <w:spacing w:after="0" w:line="240" w:lineRule="auto"/>
      </w:pPr>
      <w:r w:rsidRPr="00D91BB8">
        <w:t>zumiranje panorame</w:t>
      </w:r>
    </w:p>
    <w:p w14:paraId="7FAC2636" w14:textId="77777777" w:rsidR="004674C4" w:rsidRDefault="004674C4">
      <w:pPr>
        <w:pStyle w:val="ListParagraph"/>
        <w:numPr>
          <w:ilvl w:val="0"/>
          <w:numId w:val="31"/>
        </w:numPr>
        <w:spacing w:after="0" w:line="240" w:lineRule="auto"/>
      </w:pPr>
      <w:r w:rsidRPr="00D91BB8">
        <w:t>pregled detalja prostora</w:t>
      </w:r>
    </w:p>
    <w:p w14:paraId="0A42E287" w14:textId="77777777" w:rsidR="004674C4" w:rsidRDefault="004674C4">
      <w:pPr>
        <w:pStyle w:val="ListParagraph"/>
        <w:numPr>
          <w:ilvl w:val="0"/>
          <w:numId w:val="31"/>
        </w:numPr>
        <w:spacing w:after="0" w:line="240" w:lineRule="auto"/>
      </w:pPr>
      <w:r w:rsidRPr="00D91BB8">
        <w:t>provjeru kvalitete spojeva</w:t>
      </w:r>
    </w:p>
    <w:p w14:paraId="42F900BA" w14:textId="77777777" w:rsidR="004674C4" w:rsidRDefault="004674C4">
      <w:pPr>
        <w:pStyle w:val="ListParagraph"/>
        <w:numPr>
          <w:ilvl w:val="0"/>
          <w:numId w:val="31"/>
        </w:numPr>
        <w:spacing w:after="0" w:line="240" w:lineRule="auto"/>
      </w:pPr>
      <w:r w:rsidRPr="00D91BB8">
        <w:t>provjeru kvalitete prikaza poda</w:t>
      </w:r>
    </w:p>
    <w:p w14:paraId="659DB570" w14:textId="77777777" w:rsidR="004674C4" w:rsidRDefault="004674C4">
      <w:pPr>
        <w:pStyle w:val="ListParagraph"/>
        <w:numPr>
          <w:ilvl w:val="0"/>
          <w:numId w:val="31"/>
        </w:numPr>
        <w:spacing w:after="0" w:line="240" w:lineRule="auto"/>
      </w:pPr>
      <w:r w:rsidRPr="00D91BB8">
        <w:t>pregled na desktop ra</w:t>
      </w:r>
      <w:r>
        <w:t>č</w:t>
      </w:r>
      <w:r w:rsidRPr="00D91BB8">
        <w:t>unalu</w:t>
      </w:r>
    </w:p>
    <w:p w14:paraId="6E4669AB" w14:textId="77777777" w:rsidR="004674C4" w:rsidRDefault="004674C4">
      <w:pPr>
        <w:pStyle w:val="ListParagraph"/>
        <w:numPr>
          <w:ilvl w:val="0"/>
          <w:numId w:val="31"/>
        </w:numPr>
        <w:spacing w:after="0" w:line="240" w:lineRule="auto"/>
      </w:pPr>
      <w:r w:rsidRPr="00D91BB8">
        <w:t>pregled na mobilnom ure</w:t>
      </w:r>
      <w:r>
        <w:t>đ</w:t>
      </w:r>
      <w:r w:rsidRPr="00D91BB8">
        <w:t>aju</w:t>
      </w:r>
    </w:p>
    <w:p w14:paraId="1E50B91D" w14:textId="77777777" w:rsidR="004674C4" w:rsidRPr="00D91BB8" w:rsidRDefault="004674C4" w:rsidP="004674C4">
      <w:pPr>
        <w:pStyle w:val="ListParagraph"/>
        <w:spacing w:after="0" w:line="240" w:lineRule="auto"/>
      </w:pPr>
    </w:p>
    <w:p w14:paraId="19DA47E8" w14:textId="77777777" w:rsidR="004674C4" w:rsidRDefault="004674C4" w:rsidP="004674C4">
      <w:pPr>
        <w:spacing w:after="0" w:line="240" w:lineRule="auto"/>
      </w:pPr>
      <w:r w:rsidRPr="00AF4E42">
        <w:t>Link mora biti aktivan i dostupan za testiranje najmanje 30 dana od dana dostave</w:t>
      </w:r>
      <w:r>
        <w:t xml:space="preserve"> </w:t>
      </w:r>
      <w:r w:rsidRPr="00AF4E42">
        <w:t>ponude.</w:t>
      </w:r>
    </w:p>
    <w:p w14:paraId="660555DD" w14:textId="77777777" w:rsidR="004674C4" w:rsidRPr="00AF4E42" w:rsidRDefault="004674C4" w:rsidP="004674C4">
      <w:pPr>
        <w:spacing w:after="0" w:line="240" w:lineRule="auto"/>
      </w:pPr>
    </w:p>
    <w:p w14:paraId="75BBDD2B" w14:textId="77777777" w:rsidR="004674C4" w:rsidRPr="00D91BB8" w:rsidRDefault="004674C4" w:rsidP="004674C4">
      <w:pPr>
        <w:spacing w:after="0" w:line="240" w:lineRule="auto"/>
        <w:rPr>
          <w:b/>
          <w:bCs/>
        </w:rPr>
      </w:pPr>
      <w:r w:rsidRPr="00D91BB8">
        <w:rPr>
          <w:b/>
          <w:bCs/>
        </w:rPr>
        <w:t>7</w:t>
      </w:r>
      <w:r>
        <w:rPr>
          <w:b/>
          <w:bCs/>
        </w:rPr>
        <w:t>.</w:t>
      </w:r>
      <w:r w:rsidRPr="00D91BB8">
        <w:rPr>
          <w:b/>
          <w:bCs/>
        </w:rPr>
        <w:t>7.2. Finalna panoramska datoteka</w:t>
      </w:r>
    </w:p>
    <w:p w14:paraId="4320AB50" w14:textId="77777777" w:rsidR="004674C4" w:rsidRDefault="004674C4" w:rsidP="004674C4">
      <w:pPr>
        <w:spacing w:after="0" w:line="240" w:lineRule="auto"/>
      </w:pPr>
      <w:r w:rsidRPr="00AF4E42">
        <w:t>Ponuditelj mora dostaviti finalnu panoramu u digitalnom formatu:</w:t>
      </w:r>
    </w:p>
    <w:p w14:paraId="5758FD18" w14:textId="77777777" w:rsidR="004674C4" w:rsidRDefault="004674C4">
      <w:pPr>
        <w:pStyle w:val="ListParagraph"/>
        <w:numPr>
          <w:ilvl w:val="0"/>
          <w:numId w:val="32"/>
        </w:numPr>
        <w:spacing w:after="0" w:line="240" w:lineRule="auto"/>
      </w:pPr>
      <w:r w:rsidRPr="00B37158">
        <w:t>JPG i/</w:t>
      </w:r>
      <w:r>
        <w:t xml:space="preserve">ili </w:t>
      </w:r>
      <w:r w:rsidRPr="00B37158">
        <w:t xml:space="preserve">TIFF </w:t>
      </w:r>
    </w:p>
    <w:p w14:paraId="0BF2642E" w14:textId="77777777" w:rsidR="004674C4" w:rsidRDefault="004674C4">
      <w:pPr>
        <w:pStyle w:val="ListParagraph"/>
        <w:numPr>
          <w:ilvl w:val="0"/>
          <w:numId w:val="32"/>
        </w:numPr>
        <w:spacing w:after="0" w:line="240" w:lineRule="auto"/>
      </w:pPr>
      <w:r>
        <w:t>Eq</w:t>
      </w:r>
      <w:r w:rsidRPr="00B37158">
        <w:t>uirectangular</w:t>
      </w:r>
      <w:r>
        <w:t xml:space="preserve"> </w:t>
      </w:r>
      <w:r w:rsidRPr="00B37158">
        <w:t>format</w:t>
      </w:r>
    </w:p>
    <w:p w14:paraId="6CF9DFBF" w14:textId="77777777" w:rsidR="004674C4" w:rsidRDefault="004674C4">
      <w:pPr>
        <w:pStyle w:val="ListParagraph"/>
        <w:numPr>
          <w:ilvl w:val="0"/>
          <w:numId w:val="32"/>
        </w:numPr>
        <w:spacing w:after="0" w:line="240" w:lineRule="auto"/>
      </w:pPr>
      <w:r w:rsidRPr="00B37158">
        <w:t>omjer 2:1</w:t>
      </w:r>
    </w:p>
    <w:p w14:paraId="49099494" w14:textId="77777777" w:rsidR="004674C4" w:rsidRDefault="004674C4">
      <w:pPr>
        <w:pStyle w:val="ListParagraph"/>
        <w:numPr>
          <w:ilvl w:val="0"/>
          <w:numId w:val="32"/>
        </w:numPr>
        <w:spacing w:after="0" w:line="240" w:lineRule="auto"/>
      </w:pPr>
      <w:r w:rsidRPr="00B37158">
        <w:t>minimalna dimenzija 30.000 x 15.000 px</w:t>
      </w:r>
    </w:p>
    <w:p w14:paraId="0F95C4B7" w14:textId="77777777" w:rsidR="004674C4" w:rsidRPr="00B37158" w:rsidRDefault="004674C4" w:rsidP="004674C4">
      <w:pPr>
        <w:pStyle w:val="ListParagraph"/>
        <w:spacing w:after="0" w:line="240" w:lineRule="auto"/>
      </w:pPr>
    </w:p>
    <w:p w14:paraId="7FA856E0" w14:textId="77777777" w:rsidR="004674C4" w:rsidRPr="00B37158" w:rsidRDefault="004674C4" w:rsidP="004674C4">
      <w:pPr>
        <w:spacing w:after="0" w:line="240" w:lineRule="auto"/>
        <w:rPr>
          <w:b/>
          <w:bCs/>
        </w:rPr>
      </w:pPr>
      <w:r w:rsidRPr="00B37158">
        <w:rPr>
          <w:b/>
          <w:bCs/>
        </w:rPr>
        <w:t>7.7.3. Izvorne fotografije</w:t>
      </w:r>
    </w:p>
    <w:p w14:paraId="7819CAA1" w14:textId="77777777" w:rsidR="004674C4" w:rsidRDefault="004674C4" w:rsidP="004674C4">
      <w:pPr>
        <w:spacing w:after="0" w:line="240" w:lineRule="auto"/>
      </w:pPr>
      <w:r w:rsidRPr="00AF4E42">
        <w:t>Ponuditelj mora dostaviti pojedina</w:t>
      </w:r>
      <w:r>
        <w:t>č</w:t>
      </w:r>
      <w:r w:rsidRPr="00AF4E42">
        <w:t>ne fotografije kori</w:t>
      </w:r>
      <w:r>
        <w:t>š</w:t>
      </w:r>
      <w:r w:rsidRPr="00AF4E42">
        <w:t>tene za</w:t>
      </w:r>
      <w:r>
        <w:t xml:space="preserve"> </w:t>
      </w:r>
      <w:r w:rsidRPr="00AF4E42">
        <w:t>izradu finalne panorame.</w:t>
      </w:r>
    </w:p>
    <w:p w14:paraId="107F7B0D" w14:textId="77777777" w:rsidR="004674C4" w:rsidRDefault="004674C4" w:rsidP="004674C4">
      <w:pPr>
        <w:spacing w:after="0" w:line="240" w:lineRule="auto"/>
      </w:pPr>
      <w:r>
        <w:t>Izvorne</w:t>
      </w:r>
      <w:r w:rsidRPr="00AF4E42">
        <w:t xml:space="preserve"> fotografije moraju biti dostavljene</w:t>
      </w:r>
      <w:r>
        <w:t>:</w:t>
      </w:r>
    </w:p>
    <w:p w14:paraId="05A05F3E" w14:textId="77777777" w:rsidR="004674C4" w:rsidRDefault="004674C4">
      <w:pPr>
        <w:pStyle w:val="ListParagraph"/>
        <w:numPr>
          <w:ilvl w:val="0"/>
          <w:numId w:val="33"/>
        </w:numPr>
        <w:spacing w:after="0" w:line="240" w:lineRule="auto"/>
      </w:pPr>
      <w:r w:rsidRPr="007F5FCA">
        <w:t>u JPG formatu</w:t>
      </w:r>
    </w:p>
    <w:p w14:paraId="747285DE" w14:textId="77777777" w:rsidR="004674C4" w:rsidRDefault="004674C4">
      <w:pPr>
        <w:pStyle w:val="ListParagraph"/>
        <w:numPr>
          <w:ilvl w:val="0"/>
          <w:numId w:val="33"/>
        </w:numPr>
        <w:spacing w:after="0" w:line="240" w:lineRule="auto"/>
      </w:pPr>
      <w:r w:rsidRPr="007F5FCA">
        <w:t>s o</w:t>
      </w:r>
      <w:r>
        <w:t>č</w:t>
      </w:r>
      <w:r w:rsidRPr="007F5FCA">
        <w:t>uvanim metapodacima</w:t>
      </w:r>
    </w:p>
    <w:p w14:paraId="68868643" w14:textId="77777777" w:rsidR="004674C4" w:rsidRPr="007F5FCA" w:rsidRDefault="004674C4">
      <w:pPr>
        <w:pStyle w:val="ListParagraph"/>
        <w:numPr>
          <w:ilvl w:val="0"/>
          <w:numId w:val="33"/>
        </w:numPr>
        <w:spacing w:after="0" w:line="240" w:lineRule="auto"/>
      </w:pPr>
      <w:r w:rsidRPr="007F5FCA">
        <w:t>s vidljivim podacima o kameri i</w:t>
      </w:r>
      <w:r>
        <w:t xml:space="preserve"> </w:t>
      </w:r>
      <w:r w:rsidRPr="007F5FCA">
        <w:t>objektivu</w:t>
      </w:r>
    </w:p>
    <w:p w14:paraId="0BD9B8D8" w14:textId="77777777" w:rsidR="004674C4" w:rsidRDefault="004674C4" w:rsidP="004674C4">
      <w:pPr>
        <w:spacing w:after="0" w:line="240" w:lineRule="auto"/>
      </w:pPr>
    </w:p>
    <w:p w14:paraId="3A94FDA7" w14:textId="77777777" w:rsidR="004674C4" w:rsidRPr="00AF4E42" w:rsidRDefault="004674C4" w:rsidP="004674C4">
      <w:pPr>
        <w:spacing w:after="0" w:line="240" w:lineRule="auto"/>
      </w:pPr>
      <w:r w:rsidRPr="00AF4E42">
        <w:t>Dostavljene pojedina</w:t>
      </w:r>
      <w:r>
        <w:t>č</w:t>
      </w:r>
      <w:r w:rsidRPr="00AF4E42">
        <w:t>ne fotografije moraju odgovarati finalnoj panorami i moraju biti</w:t>
      </w:r>
    </w:p>
    <w:p w14:paraId="00D3B894" w14:textId="77777777" w:rsidR="004674C4" w:rsidRDefault="004674C4" w:rsidP="004674C4">
      <w:pPr>
        <w:spacing w:after="0" w:line="240" w:lineRule="auto"/>
      </w:pPr>
      <w:r w:rsidRPr="00AF4E42">
        <w:t>snimljene na lokaciji koju je odredio naru</w:t>
      </w:r>
      <w:r>
        <w:t>č</w:t>
      </w:r>
      <w:r w:rsidRPr="00AF4E42">
        <w:t>itelj.</w:t>
      </w:r>
    </w:p>
    <w:p w14:paraId="555CAF20" w14:textId="77777777" w:rsidR="004674C4" w:rsidRPr="00AF4E42" w:rsidRDefault="004674C4" w:rsidP="004674C4">
      <w:pPr>
        <w:spacing w:after="0" w:line="240" w:lineRule="auto"/>
      </w:pPr>
    </w:p>
    <w:p w14:paraId="5FB742A7" w14:textId="77777777" w:rsidR="004674C4" w:rsidRDefault="004674C4" w:rsidP="004674C4">
      <w:pPr>
        <w:spacing w:after="0" w:line="240" w:lineRule="auto"/>
        <w:rPr>
          <w:b/>
          <w:bCs/>
        </w:rPr>
      </w:pPr>
      <w:r w:rsidRPr="007F5FCA">
        <w:rPr>
          <w:b/>
          <w:bCs/>
        </w:rPr>
        <w:t>7.8. Minimalni uvjeti za valjanost ponude</w:t>
      </w:r>
    </w:p>
    <w:p w14:paraId="1D5D0207" w14:textId="77777777" w:rsidR="00984BE6" w:rsidRPr="007F5FCA" w:rsidRDefault="00984BE6" w:rsidP="004674C4">
      <w:pPr>
        <w:spacing w:after="0" w:line="240" w:lineRule="auto"/>
        <w:rPr>
          <w:b/>
          <w:bCs/>
        </w:rPr>
      </w:pPr>
    </w:p>
    <w:p w14:paraId="1484F8C8" w14:textId="77777777" w:rsidR="004674C4" w:rsidRPr="00B5539C" w:rsidRDefault="004674C4" w:rsidP="004674C4">
      <w:pPr>
        <w:spacing w:after="0" w:line="240" w:lineRule="auto"/>
      </w:pPr>
      <w:r w:rsidRPr="00B5539C">
        <w:t>Ponuda se neće smatrati valjanom ako ponuditelj ne dostavi:</w:t>
      </w:r>
    </w:p>
    <w:p w14:paraId="4C48CAA6" w14:textId="77777777" w:rsidR="004674C4" w:rsidRPr="00B5539C" w:rsidRDefault="004674C4">
      <w:pPr>
        <w:pStyle w:val="ListParagraph"/>
        <w:numPr>
          <w:ilvl w:val="0"/>
          <w:numId w:val="34"/>
        </w:numPr>
        <w:spacing w:after="0" w:line="240" w:lineRule="auto"/>
      </w:pPr>
      <w:r w:rsidRPr="00B5539C">
        <w:t>aktivan link za pregled finalne 360̊   panorame</w:t>
      </w:r>
    </w:p>
    <w:p w14:paraId="1F9332C6" w14:textId="77777777" w:rsidR="004674C4" w:rsidRPr="00B5539C" w:rsidRDefault="004674C4">
      <w:pPr>
        <w:pStyle w:val="ListParagraph"/>
        <w:numPr>
          <w:ilvl w:val="0"/>
          <w:numId w:val="34"/>
        </w:numPr>
        <w:spacing w:after="0" w:line="240" w:lineRule="auto"/>
      </w:pPr>
      <w:r w:rsidRPr="00B5539C">
        <w:t>finalnu panoramu minimalne rezolucije 30.000 x 15.000 px</w:t>
      </w:r>
    </w:p>
    <w:p w14:paraId="6D0FA20E" w14:textId="77777777" w:rsidR="004674C4" w:rsidRPr="00B5539C" w:rsidRDefault="004674C4">
      <w:pPr>
        <w:pStyle w:val="ListParagraph"/>
        <w:numPr>
          <w:ilvl w:val="0"/>
          <w:numId w:val="34"/>
        </w:numPr>
        <w:spacing w:after="0" w:line="240" w:lineRule="auto"/>
      </w:pPr>
      <w:r w:rsidRPr="00B5539C">
        <w:t>pojedinačne fotografije iz kojih je finalna panorama izrađena</w:t>
      </w:r>
    </w:p>
    <w:p w14:paraId="0BC8E1E9" w14:textId="77777777" w:rsidR="004674C4" w:rsidRPr="00B5539C" w:rsidRDefault="004674C4">
      <w:pPr>
        <w:pStyle w:val="ListParagraph"/>
        <w:numPr>
          <w:ilvl w:val="0"/>
          <w:numId w:val="34"/>
        </w:numPr>
        <w:spacing w:after="0" w:line="240" w:lineRule="auto"/>
      </w:pPr>
      <w:r w:rsidRPr="00B5539C">
        <w:t>izvornih fotografija s očuvanim metapodacima</w:t>
      </w:r>
    </w:p>
    <w:p w14:paraId="348F4DA2" w14:textId="77777777" w:rsidR="004674C4" w:rsidRPr="00B5539C" w:rsidRDefault="004674C4">
      <w:pPr>
        <w:pStyle w:val="ListParagraph"/>
        <w:numPr>
          <w:ilvl w:val="0"/>
          <w:numId w:val="34"/>
        </w:numPr>
        <w:spacing w:after="0" w:line="240" w:lineRule="auto"/>
      </w:pPr>
      <w:r w:rsidRPr="00B5539C">
        <w:t>prikaz originalnog poda prostora</w:t>
      </w:r>
    </w:p>
    <w:p w14:paraId="78A21D36" w14:textId="77777777" w:rsidR="004674C4" w:rsidRPr="00B5539C" w:rsidRDefault="004674C4">
      <w:pPr>
        <w:pStyle w:val="ListParagraph"/>
        <w:numPr>
          <w:ilvl w:val="0"/>
          <w:numId w:val="34"/>
        </w:numPr>
        <w:spacing w:after="0" w:line="240" w:lineRule="auto"/>
      </w:pPr>
      <w:r w:rsidRPr="00B5539C">
        <w:t xml:space="preserve">panoramu izrađenu bez računalnog povećanja rezolucije </w:t>
      </w:r>
    </w:p>
    <w:p w14:paraId="7E4786E4" w14:textId="77777777" w:rsidR="004674C4" w:rsidRPr="00B5539C" w:rsidRDefault="004674C4">
      <w:pPr>
        <w:pStyle w:val="ListParagraph"/>
        <w:numPr>
          <w:ilvl w:val="0"/>
          <w:numId w:val="34"/>
        </w:numPr>
        <w:spacing w:after="0" w:line="240" w:lineRule="auto"/>
      </w:pPr>
      <w:r w:rsidRPr="00B5539C">
        <w:t>panoramu izrađenu u atriju Palače HAZU, odnosno na lokaciji koju je odredio naručitelj za potrebe usporedive evaluacije ponuditelja</w:t>
      </w:r>
    </w:p>
    <w:p w14:paraId="190ED6C9" w14:textId="77777777" w:rsidR="004674C4" w:rsidRPr="00E01094" w:rsidRDefault="004674C4" w:rsidP="004674C4">
      <w:pPr>
        <w:pStyle w:val="ListParagraph"/>
        <w:spacing w:after="0" w:line="240" w:lineRule="auto"/>
      </w:pPr>
    </w:p>
    <w:p w14:paraId="69529D88" w14:textId="77777777" w:rsidR="004674C4" w:rsidRDefault="004674C4" w:rsidP="004674C4">
      <w:pPr>
        <w:spacing w:after="0" w:line="240" w:lineRule="auto"/>
      </w:pPr>
      <w:r w:rsidRPr="00AF4E42">
        <w:t>Ako nije mogu</w:t>
      </w:r>
      <w:r>
        <w:t>ć</w:t>
      </w:r>
      <w:r w:rsidRPr="00AF4E42">
        <w:t>e provjeriti da je finalna panorama nastala iz stvarno snimljenih</w:t>
      </w:r>
      <w:r>
        <w:t xml:space="preserve"> </w:t>
      </w:r>
      <w:r w:rsidRPr="00AF4E42">
        <w:t>pojedina</w:t>
      </w:r>
      <w:r>
        <w:t>č</w:t>
      </w:r>
      <w:r w:rsidRPr="00AF4E42">
        <w:t>nih</w:t>
      </w:r>
      <w:r>
        <w:t xml:space="preserve"> </w:t>
      </w:r>
      <w:r w:rsidRPr="00AF4E42">
        <w:t>fotografija odgovaraju</w:t>
      </w:r>
      <w:r>
        <w:t>ć</w:t>
      </w:r>
      <w:r w:rsidRPr="00AF4E42">
        <w:t>e kvalitete, ponuda se mo</w:t>
      </w:r>
      <w:r>
        <w:t>ž</w:t>
      </w:r>
      <w:r w:rsidRPr="00AF4E42">
        <w:t>e odbiti kao tehni</w:t>
      </w:r>
      <w:r>
        <w:t>č</w:t>
      </w:r>
      <w:r w:rsidRPr="00AF4E42">
        <w:t>ki</w:t>
      </w:r>
      <w:r>
        <w:t xml:space="preserve"> </w:t>
      </w:r>
      <w:r w:rsidRPr="00AF4E42">
        <w:t>neprihvatljiva.</w:t>
      </w:r>
    </w:p>
    <w:p w14:paraId="2172534F" w14:textId="77777777" w:rsidR="004674C4" w:rsidRPr="00AF4E42" w:rsidRDefault="004674C4" w:rsidP="004674C4">
      <w:pPr>
        <w:spacing w:after="0" w:line="240" w:lineRule="auto"/>
      </w:pPr>
    </w:p>
    <w:p w14:paraId="39F2BC91" w14:textId="77777777" w:rsidR="004674C4" w:rsidRDefault="004674C4" w:rsidP="004674C4">
      <w:pPr>
        <w:spacing w:after="0" w:line="240" w:lineRule="auto"/>
        <w:rPr>
          <w:b/>
          <w:bCs/>
        </w:rPr>
      </w:pPr>
      <w:r w:rsidRPr="00E01094">
        <w:rPr>
          <w:b/>
          <w:bCs/>
        </w:rPr>
        <w:t>7.9. Napomena o korištenju materijala</w:t>
      </w:r>
    </w:p>
    <w:p w14:paraId="26445D67" w14:textId="77777777" w:rsidR="00FE7B68" w:rsidRPr="00E01094" w:rsidRDefault="00FE7B68" w:rsidP="004674C4">
      <w:pPr>
        <w:spacing w:after="0" w:line="240" w:lineRule="auto"/>
        <w:rPr>
          <w:b/>
          <w:bCs/>
        </w:rPr>
      </w:pPr>
    </w:p>
    <w:p w14:paraId="3038C95D" w14:textId="77777777" w:rsidR="004674C4" w:rsidRDefault="004674C4" w:rsidP="004674C4">
      <w:pPr>
        <w:spacing w:after="0" w:line="240" w:lineRule="auto"/>
      </w:pPr>
      <w:r w:rsidRPr="00AF4E42">
        <w:t>Dostavljena panorama i prate</w:t>
      </w:r>
      <w:r>
        <w:t>ć</w:t>
      </w:r>
      <w:r w:rsidRPr="00AF4E42">
        <w:t>i materijali koriste se isklju</w:t>
      </w:r>
      <w:r>
        <w:t>č</w:t>
      </w:r>
      <w:r w:rsidRPr="00AF4E42">
        <w:t>ivo za potrebe evaluacije</w:t>
      </w:r>
      <w:r>
        <w:t xml:space="preserve"> </w:t>
      </w:r>
      <w:r w:rsidRPr="00AF4E42">
        <w:t>tehni</w:t>
      </w:r>
      <w:r>
        <w:t>č</w:t>
      </w:r>
      <w:r w:rsidRPr="00AF4E42">
        <w:t>ke kvalitete i odabira ponuditelja.</w:t>
      </w:r>
    </w:p>
    <w:p w14:paraId="0D91C197" w14:textId="77777777" w:rsidR="004674C4" w:rsidRPr="00AF4E42" w:rsidRDefault="004674C4" w:rsidP="004674C4">
      <w:pPr>
        <w:spacing w:after="0" w:line="240" w:lineRule="auto"/>
      </w:pPr>
    </w:p>
    <w:p w14:paraId="2BBC784D" w14:textId="77777777" w:rsidR="004674C4" w:rsidRDefault="004674C4" w:rsidP="004674C4">
      <w:pPr>
        <w:spacing w:after="0" w:line="240" w:lineRule="auto"/>
      </w:pPr>
      <w:r w:rsidRPr="00AF4E42">
        <w:t>Svi dostavljeni materijali ostaju vlasni</w:t>
      </w:r>
      <w:r>
        <w:t>š</w:t>
      </w:r>
      <w:r w:rsidRPr="00AF4E42">
        <w:t>tvo ponuditelja do zavr</w:t>
      </w:r>
      <w:r>
        <w:t>š</w:t>
      </w:r>
      <w:r w:rsidRPr="00AF4E42">
        <w:t>etka postupka odabira,</w:t>
      </w:r>
      <w:r>
        <w:t xml:space="preserve"> </w:t>
      </w:r>
      <w:r w:rsidRPr="00AF4E42">
        <w:t>osim ako se naru</w:t>
      </w:r>
      <w:r>
        <w:t>č</w:t>
      </w:r>
      <w:r w:rsidRPr="00AF4E42">
        <w:t>itelj i ponuditelj druga</w:t>
      </w:r>
      <w:r>
        <w:t>č</w:t>
      </w:r>
      <w:r w:rsidRPr="00AF4E42">
        <w:t>ije ne dogovore.</w:t>
      </w:r>
      <w:r>
        <w:t xml:space="preserve"> </w:t>
      </w:r>
    </w:p>
    <w:p w14:paraId="785FEF85" w14:textId="77777777" w:rsidR="004674C4" w:rsidRPr="00AF4E42" w:rsidRDefault="004674C4" w:rsidP="004674C4">
      <w:pPr>
        <w:spacing w:after="0" w:line="240" w:lineRule="auto"/>
      </w:pPr>
    </w:p>
    <w:p w14:paraId="1374C172" w14:textId="449C9564" w:rsidR="004674C4" w:rsidRPr="00A7625A" w:rsidRDefault="004674C4" w:rsidP="004674C4">
      <w:pPr>
        <w:spacing w:after="0" w:line="240" w:lineRule="auto"/>
      </w:pPr>
      <w:r w:rsidRPr="00A7625A">
        <w:t>Naručitelj zadržava pravo korist</w:t>
      </w:r>
      <w:r w:rsidR="00FE7B68" w:rsidRPr="00A7625A">
        <w:t>iti</w:t>
      </w:r>
      <w:r w:rsidRPr="00A7625A">
        <w:t xml:space="preserve"> dostavljene materijale isključivo u svrhu pregleda, testiranja, ocjene i usporedbe ponuda.</w:t>
      </w:r>
    </w:p>
    <w:p w14:paraId="012DFD46" w14:textId="77777777" w:rsidR="004674C4" w:rsidRPr="00A7625A" w:rsidRDefault="004674C4" w:rsidP="004674C4">
      <w:pPr>
        <w:spacing w:after="0" w:line="240" w:lineRule="auto"/>
      </w:pPr>
    </w:p>
    <w:p w14:paraId="5C5A0526" w14:textId="77777777" w:rsidR="004674C4" w:rsidRPr="00A7625A" w:rsidRDefault="004674C4" w:rsidP="00FE7B68">
      <w:pPr>
        <w:spacing w:after="0" w:line="240" w:lineRule="auto"/>
        <w:jc w:val="both"/>
      </w:pPr>
      <w:r w:rsidRPr="00A7625A">
        <w:t>Funkcionalni demo link mora biti aktivan i dostupan za testiranje najmanje 30 dana od dana dostave ponude.</w:t>
      </w:r>
    </w:p>
    <w:p w14:paraId="04846EC8" w14:textId="77777777" w:rsidR="004674C4" w:rsidRPr="00AF4E42" w:rsidRDefault="004674C4" w:rsidP="004674C4">
      <w:pPr>
        <w:spacing w:after="0" w:line="240" w:lineRule="auto"/>
      </w:pPr>
    </w:p>
    <w:p w14:paraId="679AA3C7" w14:textId="77777777" w:rsidR="004674C4" w:rsidRDefault="004674C4" w:rsidP="004674C4">
      <w:pPr>
        <w:spacing w:after="0" w:line="240" w:lineRule="auto"/>
        <w:rPr>
          <w:b/>
          <w:bCs/>
        </w:rPr>
      </w:pPr>
      <w:r w:rsidRPr="008D2E7C">
        <w:rPr>
          <w:b/>
          <w:bCs/>
        </w:rPr>
        <w:t>8. KRITERIJ ZA</w:t>
      </w:r>
      <w:r>
        <w:rPr>
          <w:b/>
          <w:bCs/>
        </w:rPr>
        <w:t xml:space="preserve"> </w:t>
      </w:r>
      <w:r w:rsidRPr="008D2E7C">
        <w:rPr>
          <w:b/>
          <w:bCs/>
        </w:rPr>
        <w:t>ODABIR PONUDE</w:t>
      </w:r>
    </w:p>
    <w:p w14:paraId="3B58CD9C" w14:textId="77777777" w:rsidR="00FE7B68" w:rsidRPr="008D2E7C" w:rsidRDefault="00FE7B68" w:rsidP="004674C4">
      <w:pPr>
        <w:spacing w:after="0" w:line="240" w:lineRule="auto"/>
        <w:rPr>
          <w:b/>
          <w:bCs/>
        </w:rPr>
      </w:pPr>
    </w:p>
    <w:p w14:paraId="328A012E" w14:textId="7879C4FB" w:rsidR="004674C4" w:rsidRDefault="004674C4" w:rsidP="004674C4">
      <w:pPr>
        <w:spacing w:after="0" w:line="240" w:lineRule="auto"/>
        <w:rPr>
          <w:color w:val="4C94D8" w:themeColor="text2" w:themeTint="80"/>
          <w:sz w:val="21"/>
          <w:szCs w:val="21"/>
        </w:rPr>
      </w:pPr>
      <w:r w:rsidRPr="008D2E7C">
        <w:rPr>
          <w:b/>
          <w:bCs/>
        </w:rPr>
        <w:t>8.1 . Na</w:t>
      </w:r>
      <w:r>
        <w:rPr>
          <w:b/>
          <w:bCs/>
        </w:rPr>
        <w:t>č</w:t>
      </w:r>
      <w:r w:rsidRPr="008D2E7C">
        <w:rPr>
          <w:b/>
          <w:bCs/>
        </w:rPr>
        <w:t>in odabira</w:t>
      </w:r>
      <w:r>
        <w:rPr>
          <w:b/>
          <w:bCs/>
        </w:rPr>
        <w:t xml:space="preserve">  </w:t>
      </w:r>
    </w:p>
    <w:p w14:paraId="35CE7ABC" w14:textId="77777777" w:rsidR="009A3171" w:rsidRPr="00926BFE" w:rsidRDefault="009A3171" w:rsidP="004674C4">
      <w:pPr>
        <w:spacing w:after="0" w:line="240" w:lineRule="auto"/>
      </w:pPr>
    </w:p>
    <w:p w14:paraId="735C0D29" w14:textId="77777777" w:rsidR="004674C4" w:rsidRPr="00AF4E42" w:rsidRDefault="004674C4" w:rsidP="004674C4">
      <w:pPr>
        <w:spacing w:after="0" w:line="240" w:lineRule="auto"/>
      </w:pPr>
      <w:r w:rsidRPr="00AF4E42">
        <w:t>Odabir najpovoljnije ponude izvr</w:t>
      </w:r>
      <w:r>
        <w:t>š</w:t>
      </w:r>
      <w:r w:rsidRPr="00AF4E42">
        <w:t xml:space="preserve">it </w:t>
      </w:r>
      <w:r>
        <w:t>ć</w:t>
      </w:r>
      <w:r w:rsidRPr="00AF4E42">
        <w:t>e se prema kriteriju ekonomski najpovoljnije</w:t>
      </w:r>
      <w:r>
        <w:t xml:space="preserve"> </w:t>
      </w:r>
      <w:r w:rsidRPr="00AF4E42">
        <w:t>ponude.</w:t>
      </w:r>
    </w:p>
    <w:p w14:paraId="2D71DABA" w14:textId="77777777" w:rsidR="004674C4" w:rsidRDefault="004674C4" w:rsidP="004674C4">
      <w:pPr>
        <w:spacing w:after="0" w:line="240" w:lineRule="auto"/>
      </w:pPr>
      <w:r w:rsidRPr="00AF4E42">
        <w:t xml:space="preserve">Ukupan broj bodova iznosi 100 bodova, od </w:t>
      </w:r>
      <w:r>
        <w:t>č</w:t>
      </w:r>
      <w:r w:rsidRPr="00AF4E42">
        <w:t>ega:</w:t>
      </w:r>
      <w:r>
        <w:t xml:space="preserve"> </w:t>
      </w:r>
    </w:p>
    <w:p w14:paraId="43233C4C" w14:textId="77777777" w:rsidR="000A3B97" w:rsidRDefault="000A3B97" w:rsidP="004674C4">
      <w:pPr>
        <w:spacing w:after="0" w:line="240" w:lineRule="auto"/>
      </w:pPr>
    </w:p>
    <w:p w14:paraId="03E0DCBA" w14:textId="4D474EB2" w:rsidR="004674C4" w:rsidRDefault="004674C4">
      <w:pPr>
        <w:pStyle w:val="ListParagraph"/>
        <w:numPr>
          <w:ilvl w:val="0"/>
          <w:numId w:val="35"/>
        </w:numPr>
        <w:spacing w:after="0" w:line="240" w:lineRule="auto"/>
      </w:pPr>
      <w:r w:rsidRPr="008D2E7C">
        <w:t>Kvaliteta ispunjenog projektnog zadatka: 60 bodova</w:t>
      </w:r>
    </w:p>
    <w:p w14:paraId="6480862A" w14:textId="43A2D8AF" w:rsidR="004674C4" w:rsidRPr="008D2E7C" w:rsidRDefault="004674C4">
      <w:pPr>
        <w:pStyle w:val="ListParagraph"/>
        <w:numPr>
          <w:ilvl w:val="0"/>
          <w:numId w:val="35"/>
        </w:numPr>
        <w:spacing w:after="0" w:line="240" w:lineRule="auto"/>
      </w:pPr>
      <w:r>
        <w:t>Ci</w:t>
      </w:r>
      <w:r w:rsidRPr="008D2E7C">
        <w:t>jena ponude: 40 bodova</w:t>
      </w:r>
    </w:p>
    <w:p w14:paraId="31A7D4BF" w14:textId="77777777" w:rsidR="004674C4" w:rsidRDefault="004674C4" w:rsidP="004674C4">
      <w:pPr>
        <w:spacing w:after="0" w:line="240" w:lineRule="auto"/>
      </w:pPr>
    </w:p>
    <w:p w14:paraId="0E9974E9" w14:textId="77777777" w:rsidR="004674C4" w:rsidRDefault="004674C4" w:rsidP="004674C4">
      <w:pPr>
        <w:spacing w:after="0" w:line="240" w:lineRule="auto"/>
      </w:pPr>
      <w:r w:rsidRPr="00AF4E42">
        <w:t>Ponuda s najve</w:t>
      </w:r>
      <w:r>
        <w:t>ć</w:t>
      </w:r>
      <w:r w:rsidRPr="00AF4E42">
        <w:t>im ukupnim brojem bodova smatra se najpovoljnijom ponudom</w:t>
      </w:r>
      <w:r>
        <w:t>.</w:t>
      </w:r>
    </w:p>
    <w:p w14:paraId="3EB6D2BC" w14:textId="77777777" w:rsidR="009A3171" w:rsidRPr="00AF4E42" w:rsidRDefault="009A3171" w:rsidP="004674C4">
      <w:pPr>
        <w:spacing w:after="0" w:line="240" w:lineRule="auto"/>
      </w:pPr>
    </w:p>
    <w:p w14:paraId="3026DA19" w14:textId="77777777" w:rsidR="004674C4" w:rsidRPr="00AF4E42" w:rsidRDefault="004674C4" w:rsidP="004674C4">
      <w:pPr>
        <w:spacing w:after="0" w:line="240" w:lineRule="auto"/>
      </w:pPr>
      <w:r w:rsidRPr="00AF4E42">
        <w:t>Ponuda koja ne ispunjava minimalne tehni</w:t>
      </w:r>
      <w:r>
        <w:t>č</w:t>
      </w:r>
      <w:r w:rsidRPr="00AF4E42">
        <w:t>ke uvjete iz projektnog zadatka ne ulazí u</w:t>
      </w:r>
    </w:p>
    <w:p w14:paraId="5D89C78C" w14:textId="77777777" w:rsidR="004674C4" w:rsidRDefault="004674C4" w:rsidP="004674C4">
      <w:pPr>
        <w:spacing w:after="0" w:line="240" w:lineRule="auto"/>
      </w:pPr>
      <w:r w:rsidRPr="00AF4E42">
        <w:t>daljnje bodovanje.</w:t>
      </w:r>
    </w:p>
    <w:p w14:paraId="09B9373B" w14:textId="77777777" w:rsidR="004674C4" w:rsidRPr="00AF4E42" w:rsidRDefault="004674C4" w:rsidP="004674C4">
      <w:pPr>
        <w:spacing w:after="0" w:line="240" w:lineRule="auto"/>
      </w:pPr>
    </w:p>
    <w:p w14:paraId="21887F18" w14:textId="1815A21B" w:rsidR="004674C4" w:rsidRDefault="004674C4" w:rsidP="004674C4">
      <w:pPr>
        <w:spacing w:after="0" w:line="240" w:lineRule="auto"/>
        <w:rPr>
          <w:b/>
          <w:bCs/>
        </w:rPr>
      </w:pPr>
      <w:r w:rsidRPr="00147489">
        <w:rPr>
          <w:b/>
          <w:bCs/>
        </w:rPr>
        <w:t xml:space="preserve">8.2. Kvaliteta ispunjenog projektnog zadatka </w:t>
      </w:r>
      <w:r w:rsidR="000A3B97">
        <w:rPr>
          <w:b/>
          <w:bCs/>
        </w:rPr>
        <w:t>–</w:t>
      </w:r>
      <w:r w:rsidRPr="00147489">
        <w:rPr>
          <w:b/>
          <w:bCs/>
        </w:rPr>
        <w:t xml:space="preserve"> </w:t>
      </w:r>
      <w:r w:rsidR="000A3B97">
        <w:rPr>
          <w:b/>
          <w:bCs/>
        </w:rPr>
        <w:t xml:space="preserve">maksimalno </w:t>
      </w:r>
      <w:r w:rsidRPr="00147489">
        <w:rPr>
          <w:b/>
          <w:bCs/>
        </w:rPr>
        <w:t>60 bodova</w:t>
      </w:r>
    </w:p>
    <w:p w14:paraId="75975331" w14:textId="77777777" w:rsidR="009A3171" w:rsidRPr="00147489" w:rsidRDefault="009A3171" w:rsidP="004674C4">
      <w:pPr>
        <w:spacing w:after="0" w:line="240" w:lineRule="auto"/>
        <w:rPr>
          <w:b/>
          <w:bCs/>
        </w:rPr>
      </w:pPr>
    </w:p>
    <w:p w14:paraId="0C807917" w14:textId="77777777" w:rsidR="004674C4" w:rsidRPr="00AF4E42" w:rsidRDefault="004674C4" w:rsidP="004674C4">
      <w:pPr>
        <w:spacing w:after="0" w:line="240" w:lineRule="auto"/>
      </w:pPr>
      <w:r w:rsidRPr="00AF4E42">
        <w:t>Kvaliteta ispunjenog projektnog zada</w:t>
      </w:r>
      <w:r>
        <w:t>t</w:t>
      </w:r>
      <w:r w:rsidRPr="00AF4E42">
        <w:t>ka ocjenjuje se na temelju dostavljene</w:t>
      </w:r>
      <w:r>
        <w:t xml:space="preserve"> digitalne </w:t>
      </w:r>
      <w:r w:rsidRPr="00AF4E42">
        <w:t xml:space="preserve">visokorezolucijske </w:t>
      </w:r>
      <w:r w:rsidRPr="009E46C6">
        <w:t xml:space="preserve">360̊   </w:t>
      </w:r>
      <w:r w:rsidRPr="00AF4E42">
        <w:t>panorame izra</w:t>
      </w:r>
      <w:r>
        <w:t>đ</w:t>
      </w:r>
      <w:r w:rsidRPr="00AF4E42">
        <w:t>ene u prostoru neorenesansnog atrija Pala</w:t>
      </w:r>
      <w:r>
        <w:t>č</w:t>
      </w:r>
      <w:r w:rsidRPr="00AF4E42">
        <w:t>e</w:t>
      </w:r>
      <w:r>
        <w:t xml:space="preserve"> </w:t>
      </w:r>
      <w:r w:rsidRPr="00AF4E42">
        <w:t>HAZU, pripadaju</w:t>
      </w:r>
      <w:r>
        <w:t>ć</w:t>
      </w:r>
      <w:r w:rsidRPr="00AF4E42">
        <w:t>ih izvornih fotografija, tehni</w:t>
      </w:r>
      <w:r>
        <w:t>č</w:t>
      </w:r>
      <w:r w:rsidRPr="00AF4E42">
        <w:t>kog opisa i dostavljenog web pregleda</w:t>
      </w:r>
      <w:r>
        <w:t xml:space="preserve"> </w:t>
      </w:r>
      <w:r w:rsidRPr="00AF4E42">
        <w:t>panorame.</w:t>
      </w:r>
    </w:p>
    <w:p w14:paraId="37B211C4" w14:textId="77777777" w:rsidR="004674C4" w:rsidRDefault="004674C4" w:rsidP="004674C4">
      <w:pPr>
        <w:spacing w:after="0" w:line="240" w:lineRule="auto"/>
      </w:pPr>
    </w:p>
    <w:p w14:paraId="45605EB3" w14:textId="77777777" w:rsidR="004674C4" w:rsidRDefault="004674C4" w:rsidP="004674C4">
      <w:pPr>
        <w:spacing w:after="0" w:line="240" w:lineRule="auto"/>
      </w:pPr>
      <w:r w:rsidRPr="00AF4E42">
        <w:t>Projektni zadatak ocjenjuje se prema sljede</w:t>
      </w:r>
      <w:r>
        <w:t>ć</w:t>
      </w:r>
      <w:r w:rsidRPr="00AF4E42">
        <w:t>im elementima:</w:t>
      </w:r>
    </w:p>
    <w:p w14:paraId="1D1DD258" w14:textId="77777777" w:rsidR="004674C4" w:rsidRPr="00AF4E42" w:rsidRDefault="004674C4" w:rsidP="004674C4">
      <w:pPr>
        <w:spacing w:after="0" w:line="240" w:lineRule="auto"/>
      </w:pPr>
    </w:p>
    <w:p w14:paraId="1C1B413A" w14:textId="30FBB421" w:rsidR="004674C4" w:rsidRDefault="004674C4" w:rsidP="004674C4">
      <w:pPr>
        <w:spacing w:after="0" w:line="240" w:lineRule="auto"/>
        <w:rPr>
          <w:color w:val="4C94D8" w:themeColor="text2" w:themeTint="80"/>
          <w:sz w:val="20"/>
          <w:szCs w:val="20"/>
        </w:rPr>
      </w:pPr>
      <w:r w:rsidRPr="00147489">
        <w:rPr>
          <w:b/>
          <w:bCs/>
        </w:rPr>
        <w:t xml:space="preserve">8.2.1. Kvaliteta slike i razina detalja - </w:t>
      </w:r>
      <w:r w:rsidR="000A3B97">
        <w:rPr>
          <w:b/>
          <w:bCs/>
        </w:rPr>
        <w:t>maksimalno</w:t>
      </w:r>
      <w:r w:rsidRPr="00147489">
        <w:rPr>
          <w:b/>
          <w:bCs/>
        </w:rPr>
        <w:t xml:space="preserve"> 18 bodova</w:t>
      </w:r>
      <w:r>
        <w:rPr>
          <w:b/>
          <w:bCs/>
        </w:rPr>
        <w:t xml:space="preserve">  </w:t>
      </w:r>
    </w:p>
    <w:p w14:paraId="62E20A63" w14:textId="77777777" w:rsidR="000A3B97" w:rsidRPr="00926BFE" w:rsidRDefault="000A3B97" w:rsidP="004674C4">
      <w:pPr>
        <w:spacing w:after="0" w:line="240" w:lineRule="auto"/>
        <w:rPr>
          <w:color w:val="4C94D8" w:themeColor="text2" w:themeTint="80"/>
          <w:sz w:val="20"/>
          <w:szCs w:val="20"/>
        </w:rPr>
      </w:pPr>
    </w:p>
    <w:p w14:paraId="5CA21DF1" w14:textId="77777777" w:rsidR="004674C4" w:rsidRDefault="004674C4" w:rsidP="004674C4">
      <w:pPr>
        <w:spacing w:after="0" w:line="240" w:lineRule="auto"/>
      </w:pPr>
      <w:r w:rsidRPr="00AF4E42">
        <w:t>Ocjenjuje se:</w:t>
      </w:r>
    </w:p>
    <w:p w14:paraId="0C942C0D" w14:textId="77777777" w:rsidR="000A3B97" w:rsidRDefault="000A3B97" w:rsidP="004674C4">
      <w:pPr>
        <w:spacing w:after="0" w:line="240" w:lineRule="auto"/>
      </w:pPr>
    </w:p>
    <w:p w14:paraId="52639884" w14:textId="77777777" w:rsidR="004674C4" w:rsidRDefault="004674C4">
      <w:pPr>
        <w:pStyle w:val="ListParagraph"/>
        <w:numPr>
          <w:ilvl w:val="0"/>
          <w:numId w:val="36"/>
        </w:numPr>
        <w:spacing w:after="0" w:line="240" w:lineRule="auto"/>
      </w:pPr>
      <w:r w:rsidRPr="008D2E7C">
        <w:t>oštrina prikaza</w:t>
      </w:r>
    </w:p>
    <w:p w14:paraId="51DEE45B" w14:textId="77777777" w:rsidR="004674C4" w:rsidRDefault="004674C4">
      <w:pPr>
        <w:pStyle w:val="ListParagraph"/>
        <w:numPr>
          <w:ilvl w:val="0"/>
          <w:numId w:val="36"/>
        </w:numPr>
        <w:spacing w:after="0" w:line="240" w:lineRule="auto"/>
      </w:pPr>
      <w:r w:rsidRPr="008D2E7C">
        <w:t>koli</w:t>
      </w:r>
      <w:r>
        <w:t>č</w:t>
      </w:r>
      <w:r w:rsidRPr="008D2E7C">
        <w:t>ina stvarnih detalja pri zumiranju</w:t>
      </w:r>
    </w:p>
    <w:p w14:paraId="6EEB602E" w14:textId="77777777" w:rsidR="004674C4" w:rsidRDefault="004674C4">
      <w:pPr>
        <w:pStyle w:val="ListParagraph"/>
        <w:numPr>
          <w:ilvl w:val="0"/>
          <w:numId w:val="36"/>
        </w:numPr>
        <w:spacing w:after="0" w:line="240" w:lineRule="auto"/>
      </w:pPr>
      <w:r w:rsidRPr="008D2E7C">
        <w:t>vidljivost restauriranih i arhitektonskih detalja</w:t>
      </w:r>
    </w:p>
    <w:p w14:paraId="56D5BED8" w14:textId="77777777" w:rsidR="004674C4" w:rsidRDefault="004674C4">
      <w:pPr>
        <w:pStyle w:val="ListParagraph"/>
        <w:numPr>
          <w:ilvl w:val="0"/>
          <w:numId w:val="36"/>
        </w:numPr>
        <w:spacing w:after="0" w:line="240" w:lineRule="auto"/>
      </w:pPr>
      <w:r>
        <w:t>č</w:t>
      </w:r>
      <w:r w:rsidRPr="008D2E7C">
        <w:t>isto</w:t>
      </w:r>
      <w:r>
        <w:t>ć</w:t>
      </w:r>
      <w:r w:rsidRPr="008D2E7C">
        <w:t>a slike</w:t>
      </w:r>
    </w:p>
    <w:p w14:paraId="6107414E" w14:textId="77777777" w:rsidR="004674C4" w:rsidRDefault="004674C4">
      <w:pPr>
        <w:pStyle w:val="ListParagraph"/>
        <w:numPr>
          <w:ilvl w:val="0"/>
          <w:numId w:val="36"/>
        </w:numPr>
        <w:spacing w:after="0" w:line="240" w:lineRule="auto"/>
      </w:pPr>
      <w:r w:rsidRPr="008D2E7C">
        <w:t>prirodnost obrade</w:t>
      </w:r>
    </w:p>
    <w:p w14:paraId="6E612932" w14:textId="77777777" w:rsidR="004674C4" w:rsidRDefault="004674C4">
      <w:pPr>
        <w:pStyle w:val="ListParagraph"/>
        <w:numPr>
          <w:ilvl w:val="0"/>
          <w:numId w:val="36"/>
        </w:numPr>
        <w:spacing w:after="0" w:line="240" w:lineRule="auto"/>
      </w:pPr>
      <w:r w:rsidRPr="008D2E7C">
        <w:t xml:space="preserve"> o</w:t>
      </w:r>
      <w:r>
        <w:t>č</w:t>
      </w:r>
      <w:r w:rsidRPr="008D2E7C">
        <w:t>uvanje detalja u svijetlim i</w:t>
      </w:r>
      <w:r>
        <w:t xml:space="preserve"> </w:t>
      </w:r>
      <w:r w:rsidRPr="008D2E7C">
        <w:t>tamnim dijelovima kadra</w:t>
      </w:r>
    </w:p>
    <w:p w14:paraId="20765788" w14:textId="77777777" w:rsidR="004674C4" w:rsidRPr="008D2E7C" w:rsidRDefault="004674C4" w:rsidP="004674C4">
      <w:pPr>
        <w:pStyle w:val="ListParagraph"/>
        <w:spacing w:after="0" w:line="240" w:lineRule="auto"/>
      </w:pPr>
    </w:p>
    <w:p w14:paraId="7708B353" w14:textId="156A7211" w:rsidR="004674C4" w:rsidRPr="00147489" w:rsidRDefault="004674C4" w:rsidP="004674C4">
      <w:pPr>
        <w:spacing w:after="0" w:line="240" w:lineRule="auto"/>
        <w:rPr>
          <w:b/>
          <w:bCs/>
        </w:rPr>
      </w:pPr>
      <w:r w:rsidRPr="00147489">
        <w:rPr>
          <w:b/>
          <w:bCs/>
        </w:rPr>
        <w:t xml:space="preserve">8.2.2. Kvaliteta spajanja panorame - </w:t>
      </w:r>
      <w:r w:rsidR="000A3B97">
        <w:rPr>
          <w:b/>
          <w:bCs/>
        </w:rPr>
        <w:t>maksimalno</w:t>
      </w:r>
      <w:r w:rsidRPr="00147489">
        <w:rPr>
          <w:b/>
          <w:bCs/>
        </w:rPr>
        <w:t xml:space="preserve"> 15 bodova</w:t>
      </w:r>
    </w:p>
    <w:p w14:paraId="05BD7288" w14:textId="77777777" w:rsidR="000A3B97" w:rsidRDefault="000A3B97" w:rsidP="004674C4">
      <w:pPr>
        <w:spacing w:after="0" w:line="240" w:lineRule="auto"/>
      </w:pPr>
    </w:p>
    <w:p w14:paraId="23D47CD4" w14:textId="323A683B" w:rsidR="004674C4" w:rsidRDefault="004674C4" w:rsidP="004674C4">
      <w:pPr>
        <w:spacing w:after="0" w:line="240" w:lineRule="auto"/>
      </w:pPr>
      <w:r w:rsidRPr="00AF4E42">
        <w:lastRenderedPageBreak/>
        <w:t>Ocjenjuje se:</w:t>
      </w:r>
    </w:p>
    <w:p w14:paraId="4E9A38AD" w14:textId="77777777" w:rsidR="000A3B97" w:rsidRDefault="000A3B97" w:rsidP="004674C4">
      <w:pPr>
        <w:spacing w:after="0" w:line="240" w:lineRule="auto"/>
      </w:pPr>
    </w:p>
    <w:p w14:paraId="29C5864B" w14:textId="77777777" w:rsidR="004674C4" w:rsidRDefault="004674C4">
      <w:pPr>
        <w:pStyle w:val="ListParagraph"/>
        <w:numPr>
          <w:ilvl w:val="0"/>
          <w:numId w:val="37"/>
        </w:numPr>
        <w:spacing w:after="0" w:line="240" w:lineRule="auto"/>
      </w:pPr>
      <w:r w:rsidRPr="00860124">
        <w:t>nevidljivost spojeva između pojedinačnih fotografija</w:t>
      </w:r>
    </w:p>
    <w:p w14:paraId="19BDA458" w14:textId="77777777" w:rsidR="004674C4" w:rsidRDefault="004674C4">
      <w:pPr>
        <w:pStyle w:val="ListParagraph"/>
        <w:numPr>
          <w:ilvl w:val="0"/>
          <w:numId w:val="37"/>
        </w:numPr>
        <w:spacing w:after="0" w:line="240" w:lineRule="auto"/>
      </w:pPr>
      <w:r w:rsidRPr="00860124">
        <w:t>odsutnost lomova, dupliranja i</w:t>
      </w:r>
      <w:r>
        <w:t xml:space="preserve"> </w:t>
      </w:r>
      <w:r w:rsidRPr="00860124">
        <w:t>deformacija</w:t>
      </w:r>
    </w:p>
    <w:p w14:paraId="1B56872F" w14:textId="77777777" w:rsidR="004674C4" w:rsidRDefault="004674C4">
      <w:pPr>
        <w:pStyle w:val="ListParagraph"/>
        <w:numPr>
          <w:ilvl w:val="0"/>
          <w:numId w:val="37"/>
        </w:numPr>
        <w:spacing w:after="0" w:line="240" w:lineRule="auto"/>
      </w:pPr>
      <w:r w:rsidRPr="00860124">
        <w:t>ujedna</w:t>
      </w:r>
      <w:r>
        <w:t>č</w:t>
      </w:r>
      <w:r w:rsidRPr="00860124">
        <w:t>enost ekspozicije i boje kroz cijeli kadar</w:t>
      </w:r>
    </w:p>
    <w:p w14:paraId="618CC6ED" w14:textId="77777777" w:rsidR="004674C4" w:rsidRPr="00860124" w:rsidRDefault="004674C4" w:rsidP="004674C4">
      <w:pPr>
        <w:pStyle w:val="ListParagraph"/>
        <w:spacing w:after="0" w:line="240" w:lineRule="auto"/>
      </w:pPr>
    </w:p>
    <w:p w14:paraId="70B85C6B" w14:textId="2A7D9691" w:rsidR="004674C4" w:rsidRPr="00147489" w:rsidRDefault="004674C4" w:rsidP="004674C4">
      <w:pPr>
        <w:spacing w:after="0" w:line="240" w:lineRule="auto"/>
        <w:rPr>
          <w:b/>
          <w:bCs/>
        </w:rPr>
      </w:pPr>
      <w:r w:rsidRPr="00147489">
        <w:rPr>
          <w:b/>
          <w:bCs/>
        </w:rPr>
        <w:t xml:space="preserve">8.2.3. Kvaliteta prikaza poda / nadira - </w:t>
      </w:r>
      <w:r w:rsidR="000A3B97">
        <w:rPr>
          <w:b/>
          <w:bCs/>
        </w:rPr>
        <w:t>maksimalno</w:t>
      </w:r>
      <w:r w:rsidRPr="00147489">
        <w:rPr>
          <w:b/>
          <w:bCs/>
        </w:rPr>
        <w:t xml:space="preserve"> 15 bodova</w:t>
      </w:r>
    </w:p>
    <w:p w14:paraId="1303C3A4" w14:textId="77777777" w:rsidR="000A3B97" w:rsidRDefault="000A3B97" w:rsidP="004674C4">
      <w:pPr>
        <w:spacing w:after="0" w:line="240" w:lineRule="auto"/>
      </w:pPr>
    </w:p>
    <w:p w14:paraId="6BBE6B68" w14:textId="0D7D17B9" w:rsidR="004674C4" w:rsidRDefault="004674C4" w:rsidP="004674C4">
      <w:pPr>
        <w:spacing w:after="0" w:line="240" w:lineRule="auto"/>
      </w:pPr>
      <w:r w:rsidRPr="00AF4E42">
        <w:t>Ocjenjuje se</w:t>
      </w:r>
      <w:r>
        <w:t>:</w:t>
      </w:r>
    </w:p>
    <w:p w14:paraId="31EF322E" w14:textId="77777777" w:rsidR="000A3B97" w:rsidRDefault="000A3B97" w:rsidP="004674C4">
      <w:pPr>
        <w:spacing w:after="0" w:line="240" w:lineRule="auto"/>
      </w:pPr>
    </w:p>
    <w:p w14:paraId="032B5C69" w14:textId="77777777" w:rsidR="004674C4" w:rsidRDefault="004674C4">
      <w:pPr>
        <w:pStyle w:val="ListParagraph"/>
        <w:numPr>
          <w:ilvl w:val="0"/>
          <w:numId w:val="38"/>
        </w:numPr>
        <w:spacing w:after="0" w:line="240" w:lineRule="auto"/>
      </w:pPr>
      <w:r w:rsidRPr="00860124">
        <w:t>prikaz stvarnog poda prostora</w:t>
      </w:r>
    </w:p>
    <w:p w14:paraId="3184E3B7" w14:textId="77777777" w:rsidR="004674C4" w:rsidRDefault="004674C4">
      <w:pPr>
        <w:pStyle w:val="ListParagraph"/>
        <w:numPr>
          <w:ilvl w:val="0"/>
          <w:numId w:val="38"/>
        </w:numPr>
        <w:spacing w:after="0" w:line="240" w:lineRule="auto"/>
      </w:pPr>
      <w:r w:rsidRPr="00860124">
        <w:t>uskla</w:t>
      </w:r>
      <w:r>
        <w:t>đ</w:t>
      </w:r>
      <w:r w:rsidRPr="00860124">
        <w:t>enost poda s ostatkom panorame</w:t>
      </w:r>
      <w:r>
        <w:t xml:space="preserve"> </w:t>
      </w:r>
    </w:p>
    <w:p w14:paraId="5220A678" w14:textId="77777777" w:rsidR="004674C4" w:rsidRDefault="004674C4">
      <w:pPr>
        <w:pStyle w:val="ListParagraph"/>
        <w:numPr>
          <w:ilvl w:val="0"/>
          <w:numId w:val="38"/>
        </w:numPr>
        <w:spacing w:after="0" w:line="240" w:lineRule="auto"/>
      </w:pPr>
      <w:r>
        <w:t>m</w:t>
      </w:r>
      <w:r w:rsidRPr="00860124">
        <w:t>ogu</w:t>
      </w:r>
      <w:r>
        <w:t>ć</w:t>
      </w:r>
      <w:r w:rsidRPr="00860124">
        <w:t>nost pregleda materijala, teksture i</w:t>
      </w:r>
      <w:r>
        <w:t xml:space="preserve"> </w:t>
      </w:r>
      <w:r w:rsidRPr="00860124">
        <w:t>stanja poda</w:t>
      </w:r>
    </w:p>
    <w:p w14:paraId="499F22E8" w14:textId="77777777" w:rsidR="004674C4" w:rsidRPr="00860124" w:rsidRDefault="004674C4" w:rsidP="004674C4">
      <w:pPr>
        <w:pStyle w:val="ListParagraph"/>
        <w:spacing w:after="0" w:line="240" w:lineRule="auto"/>
      </w:pPr>
    </w:p>
    <w:p w14:paraId="790B0BE6" w14:textId="16408B91" w:rsidR="004674C4" w:rsidRPr="00147489" w:rsidRDefault="004674C4" w:rsidP="004674C4">
      <w:pPr>
        <w:spacing w:after="0" w:line="240" w:lineRule="auto"/>
        <w:rPr>
          <w:b/>
          <w:bCs/>
        </w:rPr>
      </w:pPr>
      <w:r w:rsidRPr="00147489">
        <w:rPr>
          <w:b/>
          <w:bCs/>
        </w:rPr>
        <w:t>8.2.4. Kvaliteta web pregleda i korisni</w:t>
      </w:r>
      <w:r>
        <w:rPr>
          <w:b/>
          <w:bCs/>
        </w:rPr>
        <w:t>č</w:t>
      </w:r>
      <w:r w:rsidRPr="00147489">
        <w:rPr>
          <w:b/>
          <w:bCs/>
        </w:rPr>
        <w:t xml:space="preserve">kog iskustva - </w:t>
      </w:r>
      <w:r w:rsidR="000A3B97">
        <w:rPr>
          <w:b/>
          <w:bCs/>
        </w:rPr>
        <w:t>maksimalno</w:t>
      </w:r>
      <w:r w:rsidRPr="00147489">
        <w:rPr>
          <w:b/>
          <w:bCs/>
        </w:rPr>
        <w:t xml:space="preserve"> 12 bodova</w:t>
      </w:r>
    </w:p>
    <w:p w14:paraId="7B344FA4" w14:textId="77777777" w:rsidR="000A3B97" w:rsidRDefault="000A3B97" w:rsidP="004674C4">
      <w:pPr>
        <w:spacing w:after="0" w:line="240" w:lineRule="auto"/>
      </w:pPr>
    </w:p>
    <w:p w14:paraId="37D46CCB" w14:textId="4064EF12" w:rsidR="004674C4" w:rsidRDefault="004674C4" w:rsidP="004674C4">
      <w:pPr>
        <w:spacing w:after="0" w:line="240" w:lineRule="auto"/>
      </w:pPr>
      <w:r w:rsidRPr="00AF4E42">
        <w:t>Ocjenjuje se:</w:t>
      </w:r>
    </w:p>
    <w:p w14:paraId="54FA2FFE" w14:textId="77777777" w:rsidR="000A3B97" w:rsidRDefault="000A3B97" w:rsidP="004674C4">
      <w:pPr>
        <w:spacing w:after="0" w:line="240" w:lineRule="auto"/>
      </w:pPr>
    </w:p>
    <w:p w14:paraId="6B5E737F" w14:textId="77777777" w:rsidR="004674C4" w:rsidRDefault="004674C4">
      <w:pPr>
        <w:pStyle w:val="ListParagraph"/>
        <w:numPr>
          <w:ilvl w:val="0"/>
          <w:numId w:val="39"/>
        </w:numPr>
        <w:spacing w:after="0" w:line="240" w:lineRule="auto"/>
      </w:pPr>
      <w:r w:rsidRPr="00860124">
        <w:t>funkcionalnost dostavljenog web linka</w:t>
      </w:r>
    </w:p>
    <w:p w14:paraId="2181C17B" w14:textId="77777777" w:rsidR="004674C4" w:rsidRDefault="004674C4">
      <w:pPr>
        <w:pStyle w:val="ListParagraph"/>
        <w:numPr>
          <w:ilvl w:val="0"/>
          <w:numId w:val="39"/>
        </w:numPr>
        <w:spacing w:after="0" w:line="240" w:lineRule="auto"/>
      </w:pPr>
      <w:r>
        <w:t>mogućnost</w:t>
      </w:r>
      <w:r w:rsidRPr="00860124">
        <w:t xml:space="preserve"> jednostavnog pregleda panorame</w:t>
      </w:r>
    </w:p>
    <w:p w14:paraId="09E8465B" w14:textId="77777777" w:rsidR="004674C4" w:rsidRDefault="004674C4">
      <w:pPr>
        <w:pStyle w:val="ListParagraph"/>
        <w:numPr>
          <w:ilvl w:val="0"/>
          <w:numId w:val="39"/>
        </w:numPr>
        <w:spacing w:after="0" w:line="240" w:lineRule="auto"/>
      </w:pPr>
      <w:r>
        <w:t>mogućnost</w:t>
      </w:r>
      <w:r w:rsidRPr="00860124">
        <w:t xml:space="preserve"> zumiranja</w:t>
      </w:r>
    </w:p>
    <w:p w14:paraId="2EDFCD27" w14:textId="77777777" w:rsidR="004674C4" w:rsidRDefault="004674C4">
      <w:pPr>
        <w:pStyle w:val="ListParagraph"/>
        <w:numPr>
          <w:ilvl w:val="0"/>
          <w:numId w:val="39"/>
        </w:numPr>
        <w:spacing w:after="0" w:line="240" w:lineRule="auto"/>
      </w:pPr>
      <w:r w:rsidRPr="00860124">
        <w:t>fluidnost rotacije</w:t>
      </w:r>
    </w:p>
    <w:p w14:paraId="5ACE1E91" w14:textId="77777777" w:rsidR="004674C4" w:rsidRDefault="004674C4">
      <w:pPr>
        <w:pStyle w:val="ListParagraph"/>
        <w:numPr>
          <w:ilvl w:val="0"/>
          <w:numId w:val="39"/>
        </w:numPr>
        <w:spacing w:after="0" w:line="240" w:lineRule="auto"/>
      </w:pPr>
      <w:r w:rsidRPr="00860124">
        <w:t>preglednost na desktop ure</w:t>
      </w:r>
      <w:r>
        <w:t>đ</w:t>
      </w:r>
      <w:r w:rsidRPr="00860124">
        <w:t>aju</w:t>
      </w:r>
    </w:p>
    <w:p w14:paraId="307792DE" w14:textId="77777777" w:rsidR="004674C4" w:rsidRDefault="004674C4">
      <w:pPr>
        <w:pStyle w:val="ListParagraph"/>
        <w:numPr>
          <w:ilvl w:val="0"/>
          <w:numId w:val="39"/>
        </w:numPr>
        <w:spacing w:after="0" w:line="240" w:lineRule="auto"/>
      </w:pPr>
      <w:r w:rsidRPr="00860124">
        <w:t>preglednost na mobilnom ure</w:t>
      </w:r>
      <w:r>
        <w:t>đ</w:t>
      </w:r>
      <w:r w:rsidRPr="00860124">
        <w:t>aju</w:t>
      </w:r>
    </w:p>
    <w:p w14:paraId="764A2197" w14:textId="77777777" w:rsidR="004674C4" w:rsidRDefault="004674C4">
      <w:pPr>
        <w:pStyle w:val="ListParagraph"/>
        <w:numPr>
          <w:ilvl w:val="0"/>
          <w:numId w:val="39"/>
        </w:numPr>
        <w:spacing w:after="0" w:line="240" w:lineRule="auto"/>
      </w:pPr>
      <w:r w:rsidRPr="00860124">
        <w:t>op</w:t>
      </w:r>
      <w:r>
        <w:t>ć</w:t>
      </w:r>
      <w:r w:rsidRPr="00860124">
        <w:t>i dojam pripremljenosti materijala za interaktivnu digitalnu prezentaciju</w:t>
      </w:r>
    </w:p>
    <w:p w14:paraId="20E19B21" w14:textId="77777777" w:rsidR="004674C4" w:rsidRPr="00AF4E42" w:rsidRDefault="004674C4" w:rsidP="004674C4">
      <w:pPr>
        <w:spacing w:after="0" w:line="240" w:lineRule="auto"/>
      </w:pPr>
    </w:p>
    <w:p w14:paraId="0A0915BC" w14:textId="61A7277A" w:rsidR="004674C4" w:rsidRDefault="004674C4" w:rsidP="004674C4">
      <w:pPr>
        <w:spacing w:after="0" w:line="240" w:lineRule="auto"/>
        <w:rPr>
          <w:b/>
          <w:bCs/>
        </w:rPr>
      </w:pPr>
      <w:r w:rsidRPr="00860124">
        <w:rPr>
          <w:b/>
          <w:bCs/>
        </w:rPr>
        <w:t xml:space="preserve">8.3. Cijena ponude - </w:t>
      </w:r>
      <w:r w:rsidR="000A3B97">
        <w:rPr>
          <w:b/>
          <w:bCs/>
        </w:rPr>
        <w:t>maksimalno</w:t>
      </w:r>
      <w:r w:rsidRPr="00860124">
        <w:rPr>
          <w:b/>
          <w:bCs/>
        </w:rPr>
        <w:t xml:space="preserve"> 40 bodova</w:t>
      </w:r>
    </w:p>
    <w:p w14:paraId="05FBF6C2" w14:textId="77777777" w:rsidR="000A3B97" w:rsidRPr="00860124" w:rsidRDefault="000A3B97" w:rsidP="004674C4">
      <w:pPr>
        <w:spacing w:after="0" w:line="240" w:lineRule="auto"/>
        <w:rPr>
          <w:b/>
          <w:bCs/>
        </w:rPr>
      </w:pPr>
    </w:p>
    <w:p w14:paraId="1993917C" w14:textId="77777777" w:rsidR="004674C4" w:rsidRPr="00AF4E42" w:rsidRDefault="004674C4" w:rsidP="004674C4">
      <w:pPr>
        <w:spacing w:after="0" w:line="240" w:lineRule="auto"/>
      </w:pPr>
      <w:r w:rsidRPr="00AF4E42">
        <w:t>Cijena ponude boduje se prema odnosu najni</w:t>
      </w:r>
      <w:r>
        <w:t>ž</w:t>
      </w:r>
      <w:r w:rsidRPr="00AF4E42">
        <w:t>e ponu</w:t>
      </w:r>
      <w:r>
        <w:t>đ</w:t>
      </w:r>
      <w:r w:rsidRPr="00AF4E42">
        <w:t>ene cijene i</w:t>
      </w:r>
      <w:r>
        <w:t xml:space="preserve"> </w:t>
      </w:r>
      <w:r w:rsidRPr="00AF4E42">
        <w:t>cijene promatrane</w:t>
      </w:r>
      <w:r>
        <w:t xml:space="preserve"> </w:t>
      </w:r>
      <w:r w:rsidRPr="00AF4E42">
        <w:t>ponude.</w:t>
      </w:r>
    </w:p>
    <w:p w14:paraId="4D4100C3" w14:textId="77777777" w:rsidR="004674C4" w:rsidRDefault="004674C4" w:rsidP="004674C4">
      <w:pPr>
        <w:spacing w:after="0" w:line="240" w:lineRule="auto"/>
      </w:pPr>
      <w:r w:rsidRPr="00AF4E42">
        <w:t>Najni</w:t>
      </w:r>
      <w:r>
        <w:t>ž</w:t>
      </w:r>
      <w:r w:rsidRPr="00AF4E42">
        <w:t>a valjana ponu</w:t>
      </w:r>
      <w:r>
        <w:t>đ</w:t>
      </w:r>
      <w:r w:rsidRPr="00AF4E42">
        <w:t>ena cijena ostvaruje maksimalnih 40 bodova.</w:t>
      </w:r>
    </w:p>
    <w:p w14:paraId="51C713F4" w14:textId="77777777" w:rsidR="004674C4" w:rsidRPr="00AF4E42" w:rsidRDefault="004674C4" w:rsidP="004674C4">
      <w:pPr>
        <w:spacing w:after="0" w:line="240" w:lineRule="auto"/>
      </w:pPr>
    </w:p>
    <w:p w14:paraId="5D554CAF" w14:textId="77777777" w:rsidR="004674C4" w:rsidRPr="00AF4E42" w:rsidRDefault="004674C4" w:rsidP="004674C4">
      <w:pPr>
        <w:spacing w:after="0" w:line="240" w:lineRule="auto"/>
      </w:pPr>
      <w:r w:rsidRPr="00AF4E42">
        <w:t>Ostale ponude boduju se prema formuli:</w:t>
      </w:r>
    </w:p>
    <w:p w14:paraId="2C6BB5A2" w14:textId="77777777" w:rsidR="004674C4" w:rsidRPr="00AF4E42" w:rsidRDefault="004674C4" w:rsidP="004674C4">
      <w:pPr>
        <w:spacing w:after="0" w:line="240" w:lineRule="auto"/>
      </w:pPr>
      <w:r w:rsidRPr="00AF4E42">
        <w:t>Broj bodova = najni</w:t>
      </w:r>
      <w:r>
        <w:t>ž</w:t>
      </w:r>
      <w:r w:rsidRPr="00AF4E42">
        <w:t>a ponu</w:t>
      </w:r>
      <w:r>
        <w:t>đ</w:t>
      </w:r>
      <w:r w:rsidRPr="00AF4E42">
        <w:t>ena cijena / cijena promatrane ponude x 40</w:t>
      </w:r>
    </w:p>
    <w:p w14:paraId="3B23DC72" w14:textId="77777777" w:rsidR="004674C4" w:rsidRPr="00AF4E42" w:rsidRDefault="004674C4" w:rsidP="004674C4">
      <w:pPr>
        <w:spacing w:after="0" w:line="240" w:lineRule="auto"/>
      </w:pPr>
      <w:r w:rsidRPr="00AF4E42">
        <w:t>Primjer:</w:t>
      </w:r>
    </w:p>
    <w:p w14:paraId="69CCDE06" w14:textId="77777777" w:rsidR="004674C4" w:rsidRPr="00AF4E42" w:rsidRDefault="004674C4" w:rsidP="004674C4">
      <w:pPr>
        <w:spacing w:after="0" w:line="240" w:lineRule="auto"/>
      </w:pPr>
      <w:r w:rsidRPr="00AF4E42">
        <w:t xml:space="preserve">Ako je </w:t>
      </w:r>
      <w:r>
        <w:t>naj</w:t>
      </w:r>
      <w:r w:rsidRPr="00AF4E42">
        <w:t>ni</w:t>
      </w:r>
      <w:r>
        <w:t>ž</w:t>
      </w:r>
      <w:r w:rsidRPr="00AF4E42">
        <w:t>a cijena 1 0.000,00 EUR, a promatrana ponuda iznosi 12.000,00 EUR:</w:t>
      </w:r>
    </w:p>
    <w:p w14:paraId="736E797F" w14:textId="77777777" w:rsidR="004674C4" w:rsidRDefault="004674C4" w:rsidP="004674C4">
      <w:pPr>
        <w:spacing w:after="0" w:line="240" w:lineRule="auto"/>
      </w:pPr>
      <w:r w:rsidRPr="00AF4E42">
        <w:t xml:space="preserve">10.000 </w:t>
      </w:r>
      <w:r>
        <w:t>/</w:t>
      </w:r>
      <w:r w:rsidRPr="00AF4E42">
        <w:t xml:space="preserve"> 12.000 x 40 = 33,33 boda</w:t>
      </w:r>
    </w:p>
    <w:p w14:paraId="7037FDDC" w14:textId="77777777" w:rsidR="004674C4" w:rsidRPr="00AF4E42" w:rsidRDefault="004674C4" w:rsidP="004674C4">
      <w:pPr>
        <w:spacing w:after="0" w:line="240" w:lineRule="auto"/>
      </w:pPr>
    </w:p>
    <w:p w14:paraId="2F12E386" w14:textId="77777777" w:rsidR="004674C4" w:rsidRDefault="004674C4" w:rsidP="004674C4">
      <w:pPr>
        <w:spacing w:after="0" w:line="240" w:lineRule="auto"/>
        <w:rPr>
          <w:b/>
          <w:bCs/>
        </w:rPr>
      </w:pPr>
      <w:r w:rsidRPr="00860124">
        <w:rPr>
          <w:b/>
          <w:bCs/>
        </w:rPr>
        <w:t>8.4. Ukupan broj bodova</w:t>
      </w:r>
    </w:p>
    <w:p w14:paraId="68A4B249" w14:textId="77777777" w:rsidR="000A3B97" w:rsidRPr="00860124" w:rsidRDefault="000A3B97" w:rsidP="004674C4">
      <w:pPr>
        <w:spacing w:after="0" w:line="240" w:lineRule="auto"/>
        <w:rPr>
          <w:b/>
          <w:bCs/>
        </w:rPr>
      </w:pPr>
    </w:p>
    <w:p w14:paraId="02AF563D" w14:textId="77777777" w:rsidR="004674C4" w:rsidRPr="00AF4E42" w:rsidRDefault="004674C4" w:rsidP="004674C4">
      <w:pPr>
        <w:spacing w:after="0" w:line="240" w:lineRule="auto"/>
      </w:pPr>
      <w:r w:rsidRPr="00AF4E42">
        <w:t>Ukupan broj bodova izra</w:t>
      </w:r>
      <w:r>
        <w:t>č</w:t>
      </w:r>
      <w:r w:rsidRPr="00AF4E42">
        <w:t>unava se zbrajanjem bodova ostvarenih po kriteriju kvalitete</w:t>
      </w:r>
    </w:p>
    <w:p w14:paraId="1B8C0B60" w14:textId="77777777" w:rsidR="004674C4" w:rsidRPr="00AF4E42" w:rsidRDefault="004674C4" w:rsidP="004674C4">
      <w:pPr>
        <w:spacing w:after="0" w:line="240" w:lineRule="auto"/>
      </w:pPr>
      <w:r w:rsidRPr="00AF4E42">
        <w:t>projektnog zadatka i</w:t>
      </w:r>
      <w:r>
        <w:t xml:space="preserve"> </w:t>
      </w:r>
      <w:r w:rsidRPr="00AF4E42">
        <w:t>bodova ostvarenih po kriteriju cijene.</w:t>
      </w:r>
    </w:p>
    <w:p w14:paraId="669D119B" w14:textId="77777777" w:rsidR="004674C4" w:rsidRPr="00AF4E42" w:rsidRDefault="004674C4" w:rsidP="004674C4">
      <w:pPr>
        <w:spacing w:after="0" w:line="240" w:lineRule="auto"/>
      </w:pPr>
      <w:r w:rsidRPr="00AF4E42">
        <w:t>Ukupni bodovi = bodovi za kvalitetu projektnog zadatka + bodovi za cijenu</w:t>
      </w:r>
    </w:p>
    <w:p w14:paraId="32B94CD6" w14:textId="77777777" w:rsidR="004674C4" w:rsidRDefault="004674C4" w:rsidP="004674C4">
      <w:pPr>
        <w:spacing w:after="0" w:line="240" w:lineRule="auto"/>
      </w:pPr>
      <w:r w:rsidRPr="00AF4E42">
        <w:t>Najpovoljnijom ponudom smatra se valjana ponuda koja ostvari najve</w:t>
      </w:r>
      <w:r>
        <w:t>ć</w:t>
      </w:r>
      <w:r w:rsidRPr="00AF4E42">
        <w:t>i ukupan broj</w:t>
      </w:r>
      <w:r>
        <w:t xml:space="preserve"> </w:t>
      </w:r>
      <w:r w:rsidRPr="00AF4E42">
        <w:t>bodova.</w:t>
      </w:r>
    </w:p>
    <w:p w14:paraId="09C58C4E" w14:textId="77777777" w:rsidR="004674C4" w:rsidRPr="00AF4E42" w:rsidRDefault="004674C4" w:rsidP="004674C4">
      <w:pPr>
        <w:spacing w:after="0" w:line="240" w:lineRule="auto"/>
      </w:pPr>
    </w:p>
    <w:p w14:paraId="7AA448A6" w14:textId="77777777" w:rsidR="004674C4" w:rsidRDefault="004674C4" w:rsidP="004674C4">
      <w:pPr>
        <w:spacing w:after="0" w:line="240" w:lineRule="auto"/>
        <w:rPr>
          <w:b/>
          <w:bCs/>
        </w:rPr>
      </w:pPr>
      <w:r w:rsidRPr="00860124">
        <w:rPr>
          <w:b/>
          <w:bCs/>
        </w:rPr>
        <w:t>9. NAPOMENA O SVRSI I OČEKIVANOJ KVALITETI</w:t>
      </w:r>
    </w:p>
    <w:p w14:paraId="710E7335" w14:textId="77777777" w:rsidR="00BC1438" w:rsidRPr="00860124" w:rsidRDefault="00BC1438" w:rsidP="004674C4">
      <w:pPr>
        <w:spacing w:after="0" w:line="240" w:lineRule="auto"/>
        <w:rPr>
          <w:b/>
          <w:bCs/>
        </w:rPr>
      </w:pPr>
    </w:p>
    <w:p w14:paraId="0B8410FA" w14:textId="77777777" w:rsidR="004674C4" w:rsidRDefault="004674C4" w:rsidP="004674C4">
      <w:pPr>
        <w:spacing w:after="0" w:line="240" w:lineRule="auto"/>
      </w:pPr>
      <w:r w:rsidRPr="00AF4E42">
        <w:t>Digitalna prezentacija mora biti izra</w:t>
      </w:r>
      <w:r>
        <w:t>đ</w:t>
      </w:r>
      <w:r w:rsidRPr="00AF4E42">
        <w:t>ena kao reprezentativan javni digitalni prikaz</w:t>
      </w:r>
      <w:r>
        <w:t xml:space="preserve"> </w:t>
      </w:r>
      <w:r w:rsidRPr="00AF4E42">
        <w:t xml:space="preserve">projekta obnove HAZU </w:t>
      </w:r>
      <w:r>
        <w:t>zgrada</w:t>
      </w:r>
      <w:r w:rsidRPr="00AF4E42">
        <w:t>.</w:t>
      </w:r>
    </w:p>
    <w:p w14:paraId="648C0648" w14:textId="77777777" w:rsidR="004674C4" w:rsidRPr="00AF4E42" w:rsidRDefault="004674C4" w:rsidP="004674C4">
      <w:pPr>
        <w:spacing w:after="0" w:line="240" w:lineRule="auto"/>
      </w:pPr>
    </w:p>
    <w:p w14:paraId="6AD9F296" w14:textId="77777777" w:rsidR="004674C4" w:rsidRDefault="004674C4" w:rsidP="004674C4">
      <w:pPr>
        <w:spacing w:after="0" w:line="240" w:lineRule="auto"/>
      </w:pPr>
      <w:r w:rsidRPr="00AF4E42">
        <w:lastRenderedPageBreak/>
        <w:t>Cilj nije izraditi samo informativnu web stranicu ili skup video datoteka, nego suvremeno</w:t>
      </w:r>
      <w:r>
        <w:t xml:space="preserve"> </w:t>
      </w:r>
      <w:r w:rsidRPr="00AF4E42">
        <w:t>interaktivno iskustvo koje na jasan, vizualno kvalitetan i korisniku zanimljiv na</w:t>
      </w:r>
      <w:r>
        <w:t>č</w:t>
      </w:r>
      <w:r w:rsidRPr="00AF4E42">
        <w:t>in</w:t>
      </w:r>
      <w:r>
        <w:t xml:space="preserve"> </w:t>
      </w:r>
      <w:r w:rsidRPr="00AF4E42">
        <w:t>prikazuje rezultate obnove.</w:t>
      </w:r>
    </w:p>
    <w:p w14:paraId="463C5D0D" w14:textId="77777777" w:rsidR="004674C4" w:rsidRPr="00AF4E42" w:rsidRDefault="004674C4" w:rsidP="004674C4">
      <w:pPr>
        <w:spacing w:after="0" w:line="240" w:lineRule="auto"/>
      </w:pPr>
    </w:p>
    <w:p w14:paraId="14CA9F9B" w14:textId="77777777" w:rsidR="004674C4" w:rsidRDefault="004674C4" w:rsidP="004674C4">
      <w:pPr>
        <w:spacing w:after="0" w:line="240" w:lineRule="auto"/>
      </w:pPr>
      <w:r w:rsidRPr="00AF4E42">
        <w:t>Rje</w:t>
      </w:r>
      <w:r>
        <w:t>š</w:t>
      </w:r>
      <w:r w:rsidRPr="00AF4E42">
        <w:t xml:space="preserve">enje mora </w:t>
      </w:r>
      <w:r>
        <w:t xml:space="preserve">omogućiti </w:t>
      </w:r>
      <w:r w:rsidRPr="00AF4E42">
        <w:t>prikaz znatno ve</w:t>
      </w:r>
      <w:r>
        <w:t>ć</w:t>
      </w:r>
      <w:r w:rsidRPr="00AF4E42">
        <w:t>eg opsega sadr</w:t>
      </w:r>
      <w:r>
        <w:t>ž</w:t>
      </w:r>
      <w:r w:rsidRPr="00AF4E42">
        <w:t>aja od klasi</w:t>
      </w:r>
      <w:r>
        <w:t>č</w:t>
      </w:r>
      <w:r w:rsidRPr="00AF4E42">
        <w:t>nog</w:t>
      </w:r>
      <w:r>
        <w:t xml:space="preserve"> </w:t>
      </w:r>
      <w:r w:rsidRPr="00AF4E42">
        <w:t>promotivnog videa te korisniku dati mogu</w:t>
      </w:r>
      <w:r>
        <w:t>ć</w:t>
      </w:r>
      <w:r w:rsidRPr="00AF4E42">
        <w:t>nost samostalnog istra</w:t>
      </w:r>
      <w:r>
        <w:t>ž</w:t>
      </w:r>
      <w:r w:rsidRPr="00AF4E42">
        <w:t>ivanja obnovljenih</w:t>
      </w:r>
      <w:r>
        <w:t xml:space="preserve"> građevin</w:t>
      </w:r>
      <w:r w:rsidRPr="00AF4E42">
        <w:t>a, prostora i detalja.</w:t>
      </w:r>
    </w:p>
    <w:p w14:paraId="3C59B5A8" w14:textId="77777777" w:rsidR="004674C4" w:rsidRPr="00AF4E42" w:rsidRDefault="004674C4" w:rsidP="004674C4">
      <w:pPr>
        <w:spacing w:after="0" w:line="240" w:lineRule="auto"/>
      </w:pPr>
    </w:p>
    <w:p w14:paraId="589AB849" w14:textId="77777777" w:rsidR="004674C4" w:rsidRPr="0034587B" w:rsidRDefault="004674C4" w:rsidP="004674C4"/>
    <w:p w14:paraId="429CA295" w14:textId="77777777" w:rsidR="004674C4" w:rsidRDefault="004674C4" w:rsidP="004674C4"/>
    <w:p w14:paraId="0E1614B6" w14:textId="77777777" w:rsidR="004674C4" w:rsidRPr="0034587B" w:rsidRDefault="004674C4" w:rsidP="004674C4"/>
    <w:p w14:paraId="002530C9" w14:textId="77777777" w:rsidR="004674C4" w:rsidRPr="0034587B" w:rsidRDefault="004674C4" w:rsidP="004674C4"/>
    <w:p w14:paraId="0F30D02F" w14:textId="77777777" w:rsidR="005C77CE" w:rsidRDefault="005C77CE" w:rsidP="00480C6F">
      <w:pPr>
        <w:rPr>
          <w:rFonts w:ascii="Calibri" w:hAnsi="Calibri" w:cs="Calibri"/>
          <w:bCs/>
        </w:rPr>
      </w:pPr>
    </w:p>
    <w:p w14:paraId="044A1D99" w14:textId="77777777" w:rsidR="00480C6F" w:rsidRDefault="00480C6F"/>
    <w:sectPr w:rsidR="00480C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56015D"/>
    <w:multiLevelType w:val="hybridMultilevel"/>
    <w:tmpl w:val="18C00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06EF9"/>
    <w:multiLevelType w:val="hybridMultilevel"/>
    <w:tmpl w:val="3A369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BF1D14"/>
    <w:multiLevelType w:val="hybridMultilevel"/>
    <w:tmpl w:val="864C873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09F76CDB"/>
    <w:multiLevelType w:val="hybridMultilevel"/>
    <w:tmpl w:val="A5FC5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9E5471"/>
    <w:multiLevelType w:val="hybridMultilevel"/>
    <w:tmpl w:val="80A4B5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557E3"/>
    <w:multiLevelType w:val="hybridMultilevel"/>
    <w:tmpl w:val="B518EE2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0DFD42A1"/>
    <w:multiLevelType w:val="hybridMultilevel"/>
    <w:tmpl w:val="B4D86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A2F0E"/>
    <w:multiLevelType w:val="hybridMultilevel"/>
    <w:tmpl w:val="BAB68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DE55E1"/>
    <w:multiLevelType w:val="hybridMultilevel"/>
    <w:tmpl w:val="A9581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556E6F"/>
    <w:multiLevelType w:val="hybridMultilevel"/>
    <w:tmpl w:val="ABA0B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13E58"/>
    <w:multiLevelType w:val="hybridMultilevel"/>
    <w:tmpl w:val="C810B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600AA"/>
    <w:multiLevelType w:val="hybridMultilevel"/>
    <w:tmpl w:val="3A10D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4C4DD5"/>
    <w:multiLevelType w:val="hybridMultilevel"/>
    <w:tmpl w:val="4BCC4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A7118"/>
    <w:multiLevelType w:val="hybridMultilevel"/>
    <w:tmpl w:val="EF52A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C7E2A"/>
    <w:multiLevelType w:val="hybridMultilevel"/>
    <w:tmpl w:val="B3566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9494F"/>
    <w:multiLevelType w:val="hybridMultilevel"/>
    <w:tmpl w:val="6406A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B44BEF"/>
    <w:multiLevelType w:val="hybridMultilevel"/>
    <w:tmpl w:val="AAECC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D23AA"/>
    <w:multiLevelType w:val="hybridMultilevel"/>
    <w:tmpl w:val="D5A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01A9A"/>
    <w:multiLevelType w:val="hybridMultilevel"/>
    <w:tmpl w:val="D0025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C5134"/>
    <w:multiLevelType w:val="hybridMultilevel"/>
    <w:tmpl w:val="07767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0A235E"/>
    <w:multiLevelType w:val="hybridMultilevel"/>
    <w:tmpl w:val="221E3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06F2E"/>
    <w:multiLevelType w:val="hybridMultilevel"/>
    <w:tmpl w:val="C92AF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0A4828"/>
    <w:multiLevelType w:val="hybridMultilevel"/>
    <w:tmpl w:val="D6EA7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8706A2"/>
    <w:multiLevelType w:val="hybridMultilevel"/>
    <w:tmpl w:val="31760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536EA3"/>
    <w:multiLevelType w:val="hybridMultilevel"/>
    <w:tmpl w:val="56242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C7119C"/>
    <w:multiLevelType w:val="hybridMultilevel"/>
    <w:tmpl w:val="A8A0B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B02C3"/>
    <w:multiLevelType w:val="hybridMultilevel"/>
    <w:tmpl w:val="539E3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2595F"/>
    <w:multiLevelType w:val="hybridMultilevel"/>
    <w:tmpl w:val="C73E1888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4" w15:restartNumberingAfterBreak="0">
    <w:nsid w:val="6C332EAD"/>
    <w:multiLevelType w:val="hybridMultilevel"/>
    <w:tmpl w:val="C2909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50ECE"/>
    <w:multiLevelType w:val="hybridMultilevel"/>
    <w:tmpl w:val="311ED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64E53"/>
    <w:multiLevelType w:val="hybridMultilevel"/>
    <w:tmpl w:val="FF8EB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1321F"/>
    <w:multiLevelType w:val="hybridMultilevel"/>
    <w:tmpl w:val="FF540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EC66A0"/>
    <w:multiLevelType w:val="hybridMultilevel"/>
    <w:tmpl w:val="B956B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419670">
    <w:abstractNumId w:val="5"/>
  </w:num>
  <w:num w:numId="2" w16cid:durableId="2013215172">
    <w:abstractNumId w:val="3"/>
  </w:num>
  <w:num w:numId="3" w16cid:durableId="83303631">
    <w:abstractNumId w:val="2"/>
  </w:num>
  <w:num w:numId="4" w16cid:durableId="1680886360">
    <w:abstractNumId w:val="4"/>
  </w:num>
  <w:num w:numId="5" w16cid:durableId="346060576">
    <w:abstractNumId w:val="1"/>
  </w:num>
  <w:num w:numId="6" w16cid:durableId="1439056971">
    <w:abstractNumId w:val="0"/>
  </w:num>
  <w:num w:numId="7" w16cid:durableId="1039165254">
    <w:abstractNumId w:val="27"/>
  </w:num>
  <w:num w:numId="8" w16cid:durableId="1762800614">
    <w:abstractNumId w:val="31"/>
  </w:num>
  <w:num w:numId="9" w16cid:durableId="1867327052">
    <w:abstractNumId w:val="36"/>
  </w:num>
  <w:num w:numId="10" w16cid:durableId="1492601846">
    <w:abstractNumId w:val="32"/>
  </w:num>
  <w:num w:numId="11" w16cid:durableId="446900216">
    <w:abstractNumId w:val="14"/>
  </w:num>
  <w:num w:numId="12" w16cid:durableId="2128159319">
    <w:abstractNumId w:val="21"/>
  </w:num>
  <w:num w:numId="13" w16cid:durableId="1122112369">
    <w:abstractNumId w:val="38"/>
  </w:num>
  <w:num w:numId="14" w16cid:durableId="1559825671">
    <w:abstractNumId w:val="6"/>
  </w:num>
  <w:num w:numId="15" w16cid:durableId="565461415">
    <w:abstractNumId w:val="33"/>
  </w:num>
  <w:num w:numId="16" w16cid:durableId="1781340455">
    <w:abstractNumId w:val="22"/>
  </w:num>
  <w:num w:numId="17" w16cid:durableId="1086269011">
    <w:abstractNumId w:val="9"/>
  </w:num>
  <w:num w:numId="18" w16cid:durableId="200941918">
    <w:abstractNumId w:val="28"/>
  </w:num>
  <w:num w:numId="19" w16cid:durableId="1074594598">
    <w:abstractNumId w:val="37"/>
  </w:num>
  <w:num w:numId="20" w16cid:durableId="485900488">
    <w:abstractNumId w:val="7"/>
  </w:num>
  <w:num w:numId="21" w16cid:durableId="120267980">
    <w:abstractNumId w:val="34"/>
  </w:num>
  <w:num w:numId="22" w16cid:durableId="1250845386">
    <w:abstractNumId w:val="17"/>
  </w:num>
  <w:num w:numId="23" w16cid:durableId="1448771019">
    <w:abstractNumId w:val="19"/>
  </w:num>
  <w:num w:numId="24" w16cid:durableId="797383669">
    <w:abstractNumId w:val="29"/>
  </w:num>
  <w:num w:numId="25" w16cid:durableId="616835671">
    <w:abstractNumId w:val="35"/>
  </w:num>
  <w:num w:numId="26" w16cid:durableId="253704602">
    <w:abstractNumId w:val="11"/>
  </w:num>
  <w:num w:numId="27" w16cid:durableId="597711604">
    <w:abstractNumId w:val="16"/>
  </w:num>
  <w:num w:numId="28" w16cid:durableId="814183928">
    <w:abstractNumId w:val="8"/>
  </w:num>
  <w:num w:numId="29" w16cid:durableId="501816039">
    <w:abstractNumId w:val="30"/>
  </w:num>
  <w:num w:numId="30" w16cid:durableId="1600529497">
    <w:abstractNumId w:val="24"/>
  </w:num>
  <w:num w:numId="31" w16cid:durableId="2062631251">
    <w:abstractNumId w:val="25"/>
  </w:num>
  <w:num w:numId="32" w16cid:durableId="1978335812">
    <w:abstractNumId w:val="10"/>
  </w:num>
  <w:num w:numId="33" w16cid:durableId="417530252">
    <w:abstractNumId w:val="13"/>
  </w:num>
  <w:num w:numId="34" w16cid:durableId="546524703">
    <w:abstractNumId w:val="26"/>
  </w:num>
  <w:num w:numId="35" w16cid:durableId="958605881">
    <w:abstractNumId w:val="12"/>
  </w:num>
  <w:num w:numId="36" w16cid:durableId="2079159284">
    <w:abstractNumId w:val="23"/>
  </w:num>
  <w:num w:numId="37" w16cid:durableId="7492226">
    <w:abstractNumId w:val="15"/>
  </w:num>
  <w:num w:numId="38" w16cid:durableId="867597691">
    <w:abstractNumId w:val="20"/>
  </w:num>
  <w:num w:numId="39" w16cid:durableId="1121459415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C6F"/>
    <w:rsid w:val="000747F3"/>
    <w:rsid w:val="000A3B97"/>
    <w:rsid w:val="000B5B7A"/>
    <w:rsid w:val="00134189"/>
    <w:rsid w:val="0013774D"/>
    <w:rsid w:val="001674E0"/>
    <w:rsid w:val="00186D68"/>
    <w:rsid w:val="001E6FB9"/>
    <w:rsid w:val="00291951"/>
    <w:rsid w:val="002B5BDC"/>
    <w:rsid w:val="0030754C"/>
    <w:rsid w:val="00332276"/>
    <w:rsid w:val="00372313"/>
    <w:rsid w:val="003773F9"/>
    <w:rsid w:val="003B3F35"/>
    <w:rsid w:val="00401E9E"/>
    <w:rsid w:val="00427C1F"/>
    <w:rsid w:val="004674C4"/>
    <w:rsid w:val="00480C6F"/>
    <w:rsid w:val="004E7446"/>
    <w:rsid w:val="00520CD3"/>
    <w:rsid w:val="005251CF"/>
    <w:rsid w:val="00537599"/>
    <w:rsid w:val="005638E4"/>
    <w:rsid w:val="005A1368"/>
    <w:rsid w:val="005B0509"/>
    <w:rsid w:val="005B27D1"/>
    <w:rsid w:val="005C58DE"/>
    <w:rsid w:val="005C5AE2"/>
    <w:rsid w:val="005C77CE"/>
    <w:rsid w:val="005D0524"/>
    <w:rsid w:val="00624C4E"/>
    <w:rsid w:val="00652658"/>
    <w:rsid w:val="00653CBF"/>
    <w:rsid w:val="0068469D"/>
    <w:rsid w:val="006960AA"/>
    <w:rsid w:val="00703C54"/>
    <w:rsid w:val="00706B10"/>
    <w:rsid w:val="007441E7"/>
    <w:rsid w:val="00752831"/>
    <w:rsid w:val="00767823"/>
    <w:rsid w:val="00770C98"/>
    <w:rsid w:val="007C5772"/>
    <w:rsid w:val="007E2A6A"/>
    <w:rsid w:val="007E5AF7"/>
    <w:rsid w:val="007F13E5"/>
    <w:rsid w:val="008052D8"/>
    <w:rsid w:val="00832463"/>
    <w:rsid w:val="00851422"/>
    <w:rsid w:val="008573C4"/>
    <w:rsid w:val="00871B92"/>
    <w:rsid w:val="00895DB9"/>
    <w:rsid w:val="00897384"/>
    <w:rsid w:val="008B08C3"/>
    <w:rsid w:val="008D04EE"/>
    <w:rsid w:val="008E4240"/>
    <w:rsid w:val="008F5D22"/>
    <w:rsid w:val="00921131"/>
    <w:rsid w:val="00973F1C"/>
    <w:rsid w:val="00982F70"/>
    <w:rsid w:val="00984BE6"/>
    <w:rsid w:val="009A3171"/>
    <w:rsid w:val="009F2FAC"/>
    <w:rsid w:val="00A108BC"/>
    <w:rsid w:val="00A436DC"/>
    <w:rsid w:val="00A64BCD"/>
    <w:rsid w:val="00A7625A"/>
    <w:rsid w:val="00AB3B80"/>
    <w:rsid w:val="00AE0939"/>
    <w:rsid w:val="00AE5F82"/>
    <w:rsid w:val="00AE7833"/>
    <w:rsid w:val="00B5539C"/>
    <w:rsid w:val="00B87769"/>
    <w:rsid w:val="00B94B56"/>
    <w:rsid w:val="00BC1438"/>
    <w:rsid w:val="00BD06CC"/>
    <w:rsid w:val="00BD20EC"/>
    <w:rsid w:val="00BD2CFC"/>
    <w:rsid w:val="00BF0982"/>
    <w:rsid w:val="00C0366B"/>
    <w:rsid w:val="00C2310C"/>
    <w:rsid w:val="00C319EE"/>
    <w:rsid w:val="00CA14BD"/>
    <w:rsid w:val="00CA23DD"/>
    <w:rsid w:val="00CB2DB3"/>
    <w:rsid w:val="00CF5017"/>
    <w:rsid w:val="00D07439"/>
    <w:rsid w:val="00D5274A"/>
    <w:rsid w:val="00D83438"/>
    <w:rsid w:val="00DC7435"/>
    <w:rsid w:val="00E53E9D"/>
    <w:rsid w:val="00E830FD"/>
    <w:rsid w:val="00E96256"/>
    <w:rsid w:val="00EC338B"/>
    <w:rsid w:val="00F2267A"/>
    <w:rsid w:val="00F477DF"/>
    <w:rsid w:val="00F70932"/>
    <w:rsid w:val="00F918A0"/>
    <w:rsid w:val="00FA1C3F"/>
    <w:rsid w:val="00FE7B68"/>
    <w:rsid w:val="00FF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10AC"/>
  <w15:chartTrackingRefBased/>
  <w15:docId w15:val="{82C75A3A-7F6F-4E7A-9129-49A95F2B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0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0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0C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0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0C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0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0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0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C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80C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80C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0C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0C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C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0C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0C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0C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0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0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0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0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0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0C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0C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0C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0C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0C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0C6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674C4"/>
    <w:pPr>
      <w:tabs>
        <w:tab w:val="center" w:pos="4680"/>
        <w:tab w:val="right" w:pos="9360"/>
      </w:tabs>
      <w:spacing w:after="0" w:line="240" w:lineRule="auto"/>
    </w:pPr>
    <w:rPr>
      <w:rFonts w:ascii="Calibri" w:eastAsiaTheme="minorEastAsia" w:hAnsi="Calibri"/>
      <w:kern w:val="0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4674C4"/>
    <w:rPr>
      <w:rFonts w:ascii="Calibri" w:eastAsiaTheme="minorEastAsia" w:hAnsi="Calibri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674C4"/>
    <w:pPr>
      <w:tabs>
        <w:tab w:val="center" w:pos="4680"/>
        <w:tab w:val="right" w:pos="9360"/>
      </w:tabs>
      <w:spacing w:after="0" w:line="240" w:lineRule="auto"/>
    </w:pPr>
    <w:rPr>
      <w:rFonts w:ascii="Calibri" w:eastAsiaTheme="minorEastAsia" w:hAnsi="Calibri"/>
      <w:kern w:val="0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4674C4"/>
    <w:rPr>
      <w:rFonts w:ascii="Calibri" w:eastAsiaTheme="minorEastAsia" w:hAnsi="Calibri"/>
      <w:kern w:val="0"/>
      <w:lang w:val="en-US"/>
      <w14:ligatures w14:val="none"/>
    </w:rPr>
  </w:style>
  <w:style w:type="paragraph" w:styleId="NoSpacing">
    <w:name w:val="No Spacing"/>
    <w:uiPriority w:val="1"/>
    <w:qFormat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4674C4"/>
    <w:pPr>
      <w:spacing w:after="120" w:line="276" w:lineRule="auto"/>
    </w:pPr>
    <w:rPr>
      <w:rFonts w:ascii="Calibri" w:eastAsiaTheme="minorEastAsia" w:hAnsi="Calibri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4674C4"/>
    <w:rPr>
      <w:rFonts w:ascii="Calibri" w:eastAsiaTheme="minorEastAsia" w:hAnsi="Calibri"/>
      <w:kern w:val="0"/>
      <w:lang w:val="en-US"/>
      <w14:ligatures w14:val="none"/>
    </w:rPr>
  </w:style>
  <w:style w:type="paragraph" w:styleId="BodyText2">
    <w:name w:val="Body Text 2"/>
    <w:basedOn w:val="Normal"/>
    <w:link w:val="BodyText2Char"/>
    <w:uiPriority w:val="99"/>
    <w:unhideWhenUsed/>
    <w:rsid w:val="004674C4"/>
    <w:pPr>
      <w:spacing w:after="120" w:line="480" w:lineRule="auto"/>
    </w:pPr>
    <w:rPr>
      <w:rFonts w:ascii="Calibri" w:eastAsiaTheme="minorEastAsia" w:hAnsi="Calibri"/>
      <w:kern w:val="0"/>
      <w:lang w:val="en-US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rsid w:val="004674C4"/>
    <w:rPr>
      <w:rFonts w:ascii="Calibri" w:eastAsiaTheme="minorEastAsia" w:hAnsi="Calibri"/>
      <w:kern w:val="0"/>
      <w:lang w:val="en-US"/>
      <w14:ligatures w14:val="none"/>
    </w:rPr>
  </w:style>
  <w:style w:type="paragraph" w:styleId="BodyText3">
    <w:name w:val="Body Text 3"/>
    <w:basedOn w:val="Normal"/>
    <w:link w:val="BodyText3Char"/>
    <w:uiPriority w:val="99"/>
    <w:unhideWhenUsed/>
    <w:rsid w:val="004674C4"/>
    <w:pPr>
      <w:spacing w:after="120" w:line="276" w:lineRule="auto"/>
    </w:pPr>
    <w:rPr>
      <w:rFonts w:ascii="Calibri" w:eastAsiaTheme="minorEastAsia" w:hAnsi="Calibri"/>
      <w:kern w:val="0"/>
      <w:sz w:val="16"/>
      <w:szCs w:val="16"/>
      <w:lang w:val="en-US"/>
      <w14:ligatures w14:val="none"/>
    </w:rPr>
  </w:style>
  <w:style w:type="character" w:customStyle="1" w:styleId="BodyText3Char">
    <w:name w:val="Body Text 3 Char"/>
    <w:basedOn w:val="DefaultParagraphFont"/>
    <w:link w:val="BodyText3"/>
    <w:uiPriority w:val="99"/>
    <w:rsid w:val="004674C4"/>
    <w:rPr>
      <w:rFonts w:ascii="Calibri" w:eastAsiaTheme="minorEastAsia" w:hAnsi="Calibri"/>
      <w:kern w:val="0"/>
      <w:sz w:val="16"/>
      <w:szCs w:val="16"/>
      <w:lang w:val="en-US"/>
      <w14:ligatures w14:val="none"/>
    </w:rPr>
  </w:style>
  <w:style w:type="paragraph" w:styleId="List">
    <w:name w:val="List"/>
    <w:basedOn w:val="Normal"/>
    <w:uiPriority w:val="99"/>
    <w:unhideWhenUsed/>
    <w:rsid w:val="004674C4"/>
    <w:pPr>
      <w:spacing w:after="200" w:line="276" w:lineRule="auto"/>
      <w:ind w:left="360" w:hanging="36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2">
    <w:name w:val="List 2"/>
    <w:basedOn w:val="Normal"/>
    <w:uiPriority w:val="99"/>
    <w:unhideWhenUsed/>
    <w:rsid w:val="004674C4"/>
    <w:pPr>
      <w:spacing w:after="200" w:line="276" w:lineRule="auto"/>
      <w:ind w:left="720" w:hanging="36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3">
    <w:name w:val="List 3"/>
    <w:basedOn w:val="Normal"/>
    <w:uiPriority w:val="99"/>
    <w:unhideWhenUsed/>
    <w:rsid w:val="004674C4"/>
    <w:pPr>
      <w:spacing w:after="200" w:line="276" w:lineRule="auto"/>
      <w:ind w:left="1080" w:hanging="36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Bullet">
    <w:name w:val="List Bullet"/>
    <w:basedOn w:val="Normal"/>
    <w:uiPriority w:val="99"/>
    <w:unhideWhenUsed/>
    <w:rsid w:val="004674C4"/>
    <w:pPr>
      <w:numPr>
        <w:numId w:val="1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Bullet2">
    <w:name w:val="List Bullet 2"/>
    <w:basedOn w:val="Normal"/>
    <w:uiPriority w:val="99"/>
    <w:unhideWhenUsed/>
    <w:rsid w:val="004674C4"/>
    <w:pPr>
      <w:numPr>
        <w:numId w:val="2"/>
      </w:numPr>
      <w:tabs>
        <w:tab w:val="clear" w:pos="720"/>
      </w:tabs>
      <w:spacing w:after="200" w:line="276" w:lineRule="auto"/>
      <w:ind w:left="0" w:firstLine="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Bullet3">
    <w:name w:val="List Bullet 3"/>
    <w:basedOn w:val="Normal"/>
    <w:uiPriority w:val="99"/>
    <w:unhideWhenUsed/>
    <w:rsid w:val="004674C4"/>
    <w:pPr>
      <w:numPr>
        <w:numId w:val="3"/>
      </w:numPr>
      <w:tabs>
        <w:tab w:val="clear" w:pos="1080"/>
      </w:tabs>
      <w:spacing w:after="200" w:line="276" w:lineRule="auto"/>
      <w:ind w:left="0" w:firstLine="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Number">
    <w:name w:val="List Number"/>
    <w:basedOn w:val="Normal"/>
    <w:uiPriority w:val="99"/>
    <w:unhideWhenUsed/>
    <w:rsid w:val="004674C4"/>
    <w:pPr>
      <w:numPr>
        <w:numId w:val="4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Number2">
    <w:name w:val="List Number 2"/>
    <w:basedOn w:val="Normal"/>
    <w:uiPriority w:val="99"/>
    <w:unhideWhenUsed/>
    <w:rsid w:val="004674C4"/>
    <w:pPr>
      <w:numPr>
        <w:numId w:val="5"/>
      </w:numPr>
      <w:tabs>
        <w:tab w:val="clear" w:pos="720"/>
      </w:tabs>
      <w:spacing w:after="200" w:line="276" w:lineRule="auto"/>
      <w:ind w:left="0" w:firstLine="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Number3">
    <w:name w:val="List Number 3"/>
    <w:basedOn w:val="Normal"/>
    <w:uiPriority w:val="99"/>
    <w:unhideWhenUsed/>
    <w:rsid w:val="004674C4"/>
    <w:pPr>
      <w:numPr>
        <w:numId w:val="6"/>
      </w:numPr>
      <w:tabs>
        <w:tab w:val="clear" w:pos="1080"/>
      </w:tabs>
      <w:spacing w:after="200" w:line="276" w:lineRule="auto"/>
      <w:ind w:left="0" w:firstLine="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Continue">
    <w:name w:val="List Continue"/>
    <w:basedOn w:val="Normal"/>
    <w:uiPriority w:val="99"/>
    <w:unhideWhenUsed/>
    <w:rsid w:val="004674C4"/>
    <w:pPr>
      <w:spacing w:after="120" w:line="276" w:lineRule="auto"/>
      <w:ind w:left="36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Continue2">
    <w:name w:val="List Continue 2"/>
    <w:basedOn w:val="Normal"/>
    <w:uiPriority w:val="99"/>
    <w:unhideWhenUsed/>
    <w:rsid w:val="004674C4"/>
    <w:pPr>
      <w:spacing w:after="120" w:line="276" w:lineRule="auto"/>
      <w:ind w:left="72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ListContinue3">
    <w:name w:val="List Continue 3"/>
    <w:basedOn w:val="Normal"/>
    <w:uiPriority w:val="99"/>
    <w:unhideWhenUsed/>
    <w:rsid w:val="004674C4"/>
    <w:pPr>
      <w:spacing w:after="120" w:line="276" w:lineRule="auto"/>
      <w:ind w:left="1080"/>
      <w:contextualSpacing/>
    </w:pPr>
    <w:rPr>
      <w:rFonts w:ascii="Calibri" w:eastAsiaTheme="minorEastAsia" w:hAnsi="Calibri"/>
      <w:kern w:val="0"/>
      <w:lang w:val="en-US"/>
      <w14:ligatures w14:val="none"/>
    </w:rPr>
  </w:style>
  <w:style w:type="paragraph" w:styleId="MacroText">
    <w:name w:val="macro"/>
    <w:link w:val="MacroTextChar"/>
    <w:uiPriority w:val="99"/>
    <w:unhideWhenUsed/>
    <w:rsid w:val="004674C4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kern w:val="0"/>
      <w:sz w:val="20"/>
      <w:szCs w:val="20"/>
      <w:lang w:val="en-US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4674C4"/>
    <w:rPr>
      <w:rFonts w:ascii="Courier" w:eastAsiaTheme="minorEastAsia" w:hAnsi="Courier"/>
      <w:kern w:val="0"/>
      <w:sz w:val="20"/>
      <w:szCs w:val="20"/>
      <w:lang w:val="en-US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74C4"/>
    <w:pPr>
      <w:spacing w:after="200" w:line="240" w:lineRule="auto"/>
    </w:pPr>
    <w:rPr>
      <w:rFonts w:ascii="Calibri" w:eastAsiaTheme="minorEastAsia" w:hAnsi="Calibri"/>
      <w:b/>
      <w:bCs/>
      <w:color w:val="156082" w:themeColor="accent1"/>
      <w:kern w:val="0"/>
      <w:sz w:val="18"/>
      <w:szCs w:val="18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4674C4"/>
    <w:rPr>
      <w:b/>
      <w:bCs/>
    </w:rPr>
  </w:style>
  <w:style w:type="character" w:styleId="Emphasis">
    <w:name w:val="Emphasis"/>
    <w:basedOn w:val="DefaultParagraphFont"/>
    <w:uiPriority w:val="20"/>
    <w:qFormat/>
    <w:rsid w:val="004674C4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674C4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4674C4"/>
    <w:rPr>
      <w:smallCaps/>
      <w:color w:val="E97132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4674C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74C4"/>
    <w:pPr>
      <w:spacing w:before="480" w:after="0" w:line="276" w:lineRule="auto"/>
      <w:outlineLvl w:val="9"/>
    </w:pPr>
    <w:rPr>
      <w:b/>
      <w:bCs/>
      <w:kern w:val="0"/>
      <w:sz w:val="28"/>
      <w:szCs w:val="28"/>
      <w:lang w:val="en-US"/>
      <w14:ligatures w14:val="none"/>
    </w:rPr>
  </w:style>
  <w:style w:type="table" w:styleId="TableGrid">
    <w:name w:val="Table Grid"/>
    <w:basedOn w:val="TableNormal"/>
    <w:uiPriority w:val="59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4674C4"/>
    <w:pPr>
      <w:spacing w:after="0" w:line="240" w:lineRule="auto"/>
    </w:pPr>
    <w:rPr>
      <w:rFonts w:eastAsiaTheme="minorEastAsia"/>
      <w:color w:val="000000" w:themeColor="text1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674C4"/>
    <w:pPr>
      <w:spacing w:after="0" w:line="240" w:lineRule="auto"/>
    </w:pPr>
    <w:rPr>
      <w:rFonts w:eastAsiaTheme="minorEastAsia"/>
      <w:color w:val="0F4761" w:themeColor="accent1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674C4"/>
    <w:pPr>
      <w:spacing w:after="0" w:line="240" w:lineRule="auto"/>
    </w:pPr>
    <w:rPr>
      <w:rFonts w:eastAsiaTheme="minorEastAsia"/>
      <w:color w:val="BF4E14" w:themeColor="accent2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 w:themeColor="accent2"/>
          <w:left w:val="nil"/>
          <w:bottom w:val="single" w:sz="8" w:space="0" w:color="E9713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674C4"/>
    <w:pPr>
      <w:spacing w:after="0" w:line="240" w:lineRule="auto"/>
    </w:pPr>
    <w:rPr>
      <w:rFonts w:eastAsiaTheme="minorEastAsia"/>
      <w:color w:val="124F1A" w:themeColor="accent3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 w:themeColor="accent3"/>
          <w:left w:val="nil"/>
          <w:bottom w:val="single" w:sz="8" w:space="0" w:color="196B2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674C4"/>
    <w:pPr>
      <w:spacing w:after="0" w:line="240" w:lineRule="auto"/>
    </w:pPr>
    <w:rPr>
      <w:rFonts w:eastAsiaTheme="minorEastAsia"/>
      <w:color w:val="0B769F" w:themeColor="accent4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 w:themeColor="accent4"/>
          <w:left w:val="nil"/>
          <w:bottom w:val="single" w:sz="8" w:space="0" w:color="0F9ED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674C4"/>
    <w:pPr>
      <w:spacing w:after="0" w:line="240" w:lineRule="auto"/>
    </w:pPr>
    <w:rPr>
      <w:rFonts w:eastAsiaTheme="minorEastAsia"/>
      <w:color w:val="77206D" w:themeColor="accent5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 w:themeColor="accent5"/>
          <w:left w:val="nil"/>
          <w:bottom w:val="single" w:sz="8" w:space="0" w:color="A02B9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674C4"/>
    <w:pPr>
      <w:spacing w:after="0" w:line="240" w:lineRule="auto"/>
    </w:pPr>
    <w:rPr>
      <w:rFonts w:eastAsiaTheme="minorEastAsia"/>
      <w:color w:val="3A7C22" w:themeColor="accent6" w:themeShade="BF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styleId="LightList">
    <w:name w:val="Light List"/>
    <w:basedOn w:val="TableNormal"/>
    <w:uiPriority w:val="61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</w:style>
  <w:style w:type="table" w:styleId="LightGrid">
    <w:name w:val="Light Grid"/>
    <w:basedOn w:val="TableNormal"/>
    <w:uiPriority w:val="62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1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H w:val="nil"/>
          <w:insideV w:val="single" w:sz="8" w:space="0" w:color="E9713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  <w:shd w:val="clear" w:color="auto" w:fill="F9DBCC" w:themeFill="accent2" w:themeFillTint="3F"/>
      </w:tcPr>
    </w:tblStylePr>
    <w:tblStylePr w:type="band2Horz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 w:themeColor="accent2" w:themeTint="BF"/>
          <w:left w:val="single" w:sz="8" w:space="0" w:color="EE9465" w:themeColor="accent2" w:themeTint="BF"/>
          <w:bottom w:val="single" w:sz="8" w:space="0" w:color="EE9465" w:themeColor="accent2" w:themeTint="BF"/>
          <w:right w:val="single" w:sz="8" w:space="0" w:color="EE946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MediumList2">
    <w:name w:val="Medium List 2"/>
    <w:basedOn w:val="TableNormal"/>
    <w:uiPriority w:val="66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MediumGrid2">
    <w:name w:val="Medium Grid 2"/>
    <w:basedOn w:val="TableNormal"/>
    <w:uiPriority w:val="68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674C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B7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B75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D3F5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86D4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674C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F8A" w:themeFill="accent6" w:themeFillTint="7F"/>
      </w:tcPr>
    </w:tblStylePr>
  </w:style>
  <w:style w:type="table" w:styleId="DarkList">
    <w:name w:val="Dark List"/>
    <w:basedOn w:val="TableNormal"/>
    <w:uiPriority w:val="70"/>
    <w:rsid w:val="004674C4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674C4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674C4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674C4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674C4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674C4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674C4"/>
    <w:pPr>
      <w:spacing w:after="0" w:line="240" w:lineRule="auto"/>
    </w:pPr>
    <w:rPr>
      <w:rFonts w:eastAsiaTheme="minorEastAsia"/>
      <w:color w:val="FFFFFF" w:themeColor="background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ColorfulGrid">
    <w:name w:val="Colorful Grid"/>
    <w:basedOn w:val="TableNormal"/>
    <w:uiPriority w:val="73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674C4"/>
    <w:pPr>
      <w:spacing w:after="0" w:line="240" w:lineRule="auto"/>
    </w:pPr>
    <w:rPr>
      <w:rFonts w:eastAsiaTheme="minorEastAsia"/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653CB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3CB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53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3C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3C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3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3C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4215</Words>
  <Characters>24029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Blaži</dc:creator>
  <cp:keywords/>
  <dc:description/>
  <cp:lastModifiedBy>Davor Posavec</cp:lastModifiedBy>
  <cp:revision>3</cp:revision>
  <dcterms:created xsi:type="dcterms:W3CDTF">2026-05-29T12:12:00Z</dcterms:created>
  <dcterms:modified xsi:type="dcterms:W3CDTF">2026-05-29T12:27:00Z</dcterms:modified>
</cp:coreProperties>
</file>